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945761" w14:textId="6CD91C96" w:rsidR="00D669A2" w:rsidRDefault="005F781B" w:rsidP="00557F3D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F781B">
        <w:drawing>
          <wp:inline distT="0" distB="0" distL="0" distR="0" wp14:anchorId="602AA6C5" wp14:editId="5F4CAC34">
            <wp:extent cx="9504045" cy="6720840"/>
            <wp:effectExtent l="0" t="0" r="1905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504045" cy="6720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 w:rsidR="00D669A2" w:rsidRPr="00D669A2">
        <w:rPr>
          <w:rFonts w:ascii="Times New Roman" w:hAnsi="Times New Roman" w:cs="Times New Roman"/>
          <w:b/>
          <w:bCs/>
          <w:sz w:val="24"/>
          <w:szCs w:val="24"/>
        </w:rPr>
        <w:lastRenderedPageBreak/>
        <w:t>Календарно-тематическое планирование по литературе, 5 класс.</w:t>
      </w:r>
    </w:p>
    <w:p w14:paraId="79BBBD30" w14:textId="1CCD10C1" w:rsidR="00D669A2" w:rsidRPr="00D669A2" w:rsidRDefault="00D669A2" w:rsidP="00D669A2">
      <w:pPr>
        <w:spacing w:after="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Литература. 5 класс. Учеб. для общеобразоват.</w:t>
      </w:r>
      <w:r w:rsidR="0003595A">
        <w:rPr>
          <w:rFonts w:ascii="Times New Roman" w:hAnsi="Times New Roman" w:cs="Times New Roman"/>
          <w:sz w:val="24"/>
          <w:szCs w:val="24"/>
        </w:rPr>
        <w:t xml:space="preserve"> учреждений с прил. на электрон. носителе. В 2 ч. /В.Я.Коровина, В.П.Журавлев, В.И.Коровин.- М. : Просвещение, 2012</w:t>
      </w:r>
    </w:p>
    <w:tbl>
      <w:tblPr>
        <w:tblStyle w:val="aff1"/>
        <w:tblW w:w="14629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879"/>
        <w:gridCol w:w="5954"/>
        <w:gridCol w:w="1701"/>
        <w:gridCol w:w="1843"/>
        <w:gridCol w:w="4252"/>
      </w:tblGrid>
      <w:tr w:rsidR="00557F3D" w:rsidRPr="00C216B6" w14:paraId="718BCCC9" w14:textId="77777777" w:rsidTr="008B5085">
        <w:tc>
          <w:tcPr>
            <w:tcW w:w="87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BC258EE" w14:textId="77777777" w:rsidR="00557F3D" w:rsidRPr="00C216B6" w:rsidRDefault="00557F3D" w:rsidP="00C123E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216B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№</w:t>
            </w:r>
          </w:p>
          <w:p w14:paraId="59DA7E2C" w14:textId="77777777" w:rsidR="00557F3D" w:rsidRPr="00C216B6" w:rsidRDefault="00557F3D" w:rsidP="00C123E0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216B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урока</w:t>
            </w:r>
          </w:p>
        </w:tc>
        <w:tc>
          <w:tcPr>
            <w:tcW w:w="595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E27446A" w14:textId="77777777" w:rsidR="00557F3D" w:rsidRPr="00C216B6" w:rsidRDefault="00557F3D" w:rsidP="00C123E0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216B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Изучаемый раздел, тема урока</w:t>
            </w:r>
          </w:p>
        </w:tc>
        <w:tc>
          <w:tcPr>
            <w:tcW w:w="35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785599" w14:textId="77777777" w:rsidR="00557F3D" w:rsidRPr="00C216B6" w:rsidRDefault="00557F3D" w:rsidP="00C123E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216B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Дата изучения</w:t>
            </w:r>
          </w:p>
        </w:tc>
        <w:tc>
          <w:tcPr>
            <w:tcW w:w="42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A78A62D" w14:textId="77777777" w:rsidR="00557F3D" w:rsidRPr="00C216B6" w:rsidRDefault="00557F3D" w:rsidP="00C123E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216B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ЭОР</w:t>
            </w:r>
          </w:p>
        </w:tc>
      </w:tr>
      <w:tr w:rsidR="00557F3D" w:rsidRPr="00C216B6" w14:paraId="2B299998" w14:textId="77777777" w:rsidTr="008B5085">
        <w:trPr>
          <w:trHeight w:val="332"/>
        </w:trPr>
        <w:tc>
          <w:tcPr>
            <w:tcW w:w="87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3C1CF4" w14:textId="77777777" w:rsidR="00557F3D" w:rsidRPr="00C216B6" w:rsidRDefault="00557F3D" w:rsidP="00C123E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595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2F7FB3" w14:textId="77777777" w:rsidR="00557F3D" w:rsidRPr="00C216B6" w:rsidRDefault="00557F3D" w:rsidP="00C123E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42E5AB" w14:textId="77777777" w:rsidR="00557F3D" w:rsidRPr="00C216B6" w:rsidRDefault="00557F3D" w:rsidP="00C123E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216B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План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71C3D7" w14:textId="77777777" w:rsidR="00557F3D" w:rsidRPr="00C216B6" w:rsidRDefault="00557F3D" w:rsidP="00C123E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C216B6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Факт</w:t>
            </w:r>
          </w:p>
        </w:tc>
        <w:tc>
          <w:tcPr>
            <w:tcW w:w="42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72C62F" w14:textId="77777777" w:rsidR="00557F3D" w:rsidRPr="00C216B6" w:rsidRDefault="00557F3D" w:rsidP="00C123E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CA3D8B" w:rsidRPr="005F781B" w14:paraId="5C4E8D14" w14:textId="77777777" w:rsidTr="002B07D8">
        <w:trPr>
          <w:trHeight w:val="931"/>
        </w:trPr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14:paraId="7DF2C5CD" w14:textId="6713BA79" w:rsidR="00CA3D8B" w:rsidRDefault="00CA3D8B" w:rsidP="00DD7C03">
            <w:pPr>
              <w:autoSpaceDE w:val="0"/>
              <w:autoSpaceDN w:val="0"/>
              <w:spacing w:after="0" w:line="228" w:lineRule="auto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5" w:space="0" w:color="000000"/>
              <w:right w:val="single" w:sz="4" w:space="0" w:color="000000"/>
            </w:tcBorders>
          </w:tcPr>
          <w:p w14:paraId="659B39DD" w14:textId="26F0CF5B" w:rsidR="00CA3D8B" w:rsidRPr="00DD7C03" w:rsidRDefault="00CA3D8B" w:rsidP="00835000">
            <w:pPr>
              <w:autoSpaceDE w:val="0"/>
              <w:autoSpaceDN w:val="0"/>
              <w:spacing w:after="0" w:line="240" w:lineRule="auto"/>
              <w:ind w:left="72" w:right="288"/>
              <w:rPr>
                <w:lang w:val="ru-RU"/>
              </w:rPr>
            </w:pPr>
            <w:r w:rsidRPr="00DD7C03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Художественная литература как предмет эстетического цикла.</w:t>
            </w:r>
            <w:r w:rsidR="00DD7C03">
              <w:rPr>
                <w:lang w:val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Миф, фольклор, литература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14:paraId="0F07BED0" w14:textId="1063B791" w:rsidR="00CA3D8B" w:rsidRDefault="00CA3D8B" w:rsidP="00DD7C03">
            <w:pPr>
              <w:autoSpaceDE w:val="0"/>
              <w:autoSpaceDN w:val="0"/>
              <w:spacing w:after="0" w:line="228" w:lineRule="auto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01.09.2022</w:t>
            </w:r>
          </w:p>
        </w:tc>
        <w:tc>
          <w:tcPr>
            <w:tcW w:w="1843" w:type="dxa"/>
          </w:tcPr>
          <w:p w14:paraId="372FD7C7" w14:textId="77777777" w:rsidR="00CA3D8B" w:rsidRDefault="00CA3D8B" w:rsidP="00DD7C03">
            <w:pPr>
              <w:autoSpaceDE w:val="0"/>
              <w:autoSpaceDN w:val="0"/>
              <w:spacing w:after="0" w:line="228" w:lineRule="auto"/>
            </w:pPr>
          </w:p>
        </w:tc>
        <w:tc>
          <w:tcPr>
            <w:tcW w:w="4252" w:type="dxa"/>
          </w:tcPr>
          <w:p w14:paraId="4175B932" w14:textId="0847B1B4" w:rsidR="00CA3D8B" w:rsidRPr="00530CF2" w:rsidRDefault="00C74779" w:rsidP="00DD7C03">
            <w:pPr>
              <w:autoSpaceDE w:val="0"/>
              <w:autoSpaceDN w:val="0"/>
              <w:spacing w:after="0" w:line="228" w:lineRule="auto"/>
            </w:pPr>
            <w:hyperlink r:id="rId9" w:history="1">
              <w:r w:rsidR="00530CF2" w:rsidRPr="004F2409">
                <w:rPr>
                  <w:rStyle w:val="aff9"/>
                </w:rPr>
                <w:t>http://school-collection.edu.ru/</w:t>
              </w:r>
            </w:hyperlink>
            <w:r w:rsidR="00530CF2" w:rsidRPr="00530CF2">
              <w:t xml:space="preserve"> </w:t>
            </w:r>
          </w:p>
        </w:tc>
      </w:tr>
      <w:tr w:rsidR="00CA3D8B" w:rsidRPr="008B5085" w14:paraId="78EFC763" w14:textId="77777777" w:rsidTr="002B07D8">
        <w:tc>
          <w:tcPr>
            <w:tcW w:w="879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8710E8" w14:textId="22068048" w:rsidR="00CA3D8B" w:rsidRDefault="00CA3D8B" w:rsidP="00DD7C03">
            <w:pPr>
              <w:autoSpaceDE w:val="0"/>
              <w:autoSpaceDN w:val="0"/>
              <w:spacing w:after="0" w:line="228" w:lineRule="auto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2.</w:t>
            </w:r>
          </w:p>
        </w:tc>
        <w:tc>
          <w:tcPr>
            <w:tcW w:w="5954" w:type="dxa"/>
            <w:tcBorders>
              <w:top w:val="single" w:sz="5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A0698C" w14:textId="790F30EB" w:rsidR="00CA3D8B" w:rsidRPr="008B5085" w:rsidRDefault="00CA3D8B" w:rsidP="00835000">
            <w:pPr>
              <w:autoSpaceDE w:val="0"/>
              <w:autoSpaceDN w:val="0"/>
              <w:spacing w:before="100" w:after="0" w:line="240" w:lineRule="auto"/>
              <w:ind w:left="72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Мифы и мифология.</w:t>
            </w:r>
            <w:r w:rsidR="00835000">
              <w:rPr>
                <w:lang w:val="ru-RU"/>
              </w:rPr>
              <w:t xml:space="preserve"> </w:t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Мифы Древней Греции</w:t>
            </w:r>
          </w:p>
        </w:tc>
        <w:tc>
          <w:tcPr>
            <w:tcW w:w="1701" w:type="dxa"/>
            <w:tcBorders>
              <w:top w:val="single" w:sz="6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FE14D2" w14:textId="5C85ED32" w:rsidR="00CA3D8B" w:rsidRPr="008B5085" w:rsidRDefault="00CA3D8B" w:rsidP="00DD7C03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06.09.2022</w:t>
            </w:r>
          </w:p>
        </w:tc>
        <w:tc>
          <w:tcPr>
            <w:tcW w:w="1843" w:type="dxa"/>
          </w:tcPr>
          <w:p w14:paraId="5671AAF5" w14:textId="77777777" w:rsidR="00CA3D8B" w:rsidRPr="008B5085" w:rsidRDefault="00CA3D8B" w:rsidP="00DD7C03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61B85DB5" w14:textId="0BE620FA" w:rsidR="00CA3D8B" w:rsidRPr="008B5085" w:rsidRDefault="00C74779" w:rsidP="00DD7C03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10" w:history="1">
              <w:r w:rsidR="00530CF2" w:rsidRPr="004F2409">
                <w:rPr>
                  <w:rStyle w:val="aff9"/>
                  <w:lang w:val="ru-RU"/>
                </w:rPr>
                <w:t>http://school-collection.edu.ru/catalog/?class[]=51&amp;subject[]=10</w:t>
              </w:r>
            </w:hyperlink>
            <w:r w:rsidR="00530CF2">
              <w:rPr>
                <w:lang w:val="ru-RU"/>
              </w:rPr>
              <w:t xml:space="preserve"> </w:t>
            </w:r>
          </w:p>
        </w:tc>
      </w:tr>
      <w:tr w:rsidR="00CA3D8B" w:rsidRPr="008B5085" w14:paraId="54C241B6" w14:textId="77777777" w:rsidTr="002B07D8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C10A9E" w14:textId="6D41E132" w:rsidR="00CA3D8B" w:rsidRDefault="00CA3D8B" w:rsidP="00DD7C03">
            <w:pPr>
              <w:autoSpaceDE w:val="0"/>
              <w:autoSpaceDN w:val="0"/>
              <w:spacing w:after="0" w:line="228" w:lineRule="auto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693C1E" w14:textId="77777777" w:rsidR="00CA3D8B" w:rsidRPr="008B5085" w:rsidRDefault="00CA3D8B" w:rsidP="00DD7C03">
            <w:pPr>
              <w:autoSpaceDE w:val="0"/>
              <w:autoSpaceDN w:val="0"/>
              <w:spacing w:before="98" w:after="0" w:line="240" w:lineRule="auto"/>
              <w:ind w:left="72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Мифы и мифология.</w:t>
            </w:r>
          </w:p>
          <w:p w14:paraId="05C10760" w14:textId="5E634800" w:rsidR="00CA3D8B" w:rsidRPr="008B5085" w:rsidRDefault="00CA3D8B" w:rsidP="00DD7C03">
            <w:pPr>
              <w:autoSpaceDE w:val="0"/>
              <w:autoSpaceDN w:val="0"/>
              <w:spacing w:after="0" w:line="240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Олимпийские боги. Миф об Апол</w:t>
            </w:r>
            <w:r w:rsidR="00835000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л</w:t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оне и музах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449549" w14:textId="18E987DC" w:rsidR="00CA3D8B" w:rsidRPr="008B5085" w:rsidRDefault="00CA3D8B" w:rsidP="00DD7C03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07.09.2022</w:t>
            </w:r>
          </w:p>
        </w:tc>
        <w:tc>
          <w:tcPr>
            <w:tcW w:w="1843" w:type="dxa"/>
          </w:tcPr>
          <w:p w14:paraId="37200031" w14:textId="77777777" w:rsidR="00CA3D8B" w:rsidRPr="008B5085" w:rsidRDefault="00CA3D8B" w:rsidP="00DD7C03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61B41624" w14:textId="0EAC172C" w:rsidR="00CA3D8B" w:rsidRPr="008B5085" w:rsidRDefault="00C74779" w:rsidP="00DD7C03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11" w:history="1">
              <w:r w:rsidR="00530CF2" w:rsidRPr="004F2409">
                <w:rPr>
                  <w:rStyle w:val="aff9"/>
                  <w:lang w:val="ru-RU"/>
                </w:rPr>
                <w:t>https://infourok.ru/biblioteka/type-55</w:t>
              </w:r>
            </w:hyperlink>
            <w:r w:rsidR="00530CF2">
              <w:rPr>
                <w:lang w:val="ru-RU"/>
              </w:rPr>
              <w:t xml:space="preserve"> </w:t>
            </w:r>
          </w:p>
        </w:tc>
      </w:tr>
      <w:tr w:rsidR="00CA3D8B" w:rsidRPr="008B5085" w14:paraId="7390F514" w14:textId="77777777" w:rsidTr="002B07D8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5FCCC4" w14:textId="342D9275" w:rsidR="00CA3D8B" w:rsidRDefault="00CA3D8B" w:rsidP="00DD7C03">
            <w:pPr>
              <w:autoSpaceDE w:val="0"/>
              <w:autoSpaceDN w:val="0"/>
              <w:spacing w:after="0" w:line="228" w:lineRule="auto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3F5963" w14:textId="5F36FBC4" w:rsidR="00CA3D8B" w:rsidRPr="008B5085" w:rsidRDefault="00CA3D8B" w:rsidP="00835000">
            <w:pPr>
              <w:autoSpaceDE w:val="0"/>
              <w:autoSpaceDN w:val="0"/>
              <w:spacing w:before="98" w:after="0" w:line="240" w:lineRule="auto"/>
              <w:ind w:left="72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Внеклассное чтение.</w:t>
            </w:r>
            <w:r w:rsidR="00835000">
              <w:rPr>
                <w:lang w:val="ru-RU"/>
              </w:rPr>
              <w:t xml:space="preserve"> </w:t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Мифологические образы и античная культура в</w:t>
            </w:r>
            <w:r w:rsidR="00835000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русской поэзии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55112B" w14:textId="520DBD97" w:rsidR="00CA3D8B" w:rsidRPr="008B5085" w:rsidRDefault="00CA3D8B" w:rsidP="00DD7C03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08.09.2022</w:t>
            </w:r>
          </w:p>
        </w:tc>
        <w:tc>
          <w:tcPr>
            <w:tcW w:w="1843" w:type="dxa"/>
          </w:tcPr>
          <w:p w14:paraId="3C806F2B" w14:textId="77777777" w:rsidR="00CA3D8B" w:rsidRPr="008B5085" w:rsidRDefault="00CA3D8B" w:rsidP="00DD7C03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2635A894" w14:textId="65802527" w:rsidR="00CA3D8B" w:rsidRPr="008B5085" w:rsidRDefault="00C74779" w:rsidP="00DD7C03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12" w:history="1">
              <w:r w:rsidR="0013407A" w:rsidRPr="004F2409">
                <w:rPr>
                  <w:rStyle w:val="aff9"/>
                  <w:lang w:val="ru-RU"/>
                </w:rPr>
                <w:t>https://www.youtube.com/playlist?list=PLvtJKssE5NrjK5iSNfLHub3VQIRAUPAi3</w:t>
              </w:r>
            </w:hyperlink>
            <w:r w:rsidR="0013407A">
              <w:rPr>
                <w:lang w:val="ru-RU"/>
              </w:rPr>
              <w:t xml:space="preserve"> </w:t>
            </w:r>
          </w:p>
        </w:tc>
      </w:tr>
      <w:tr w:rsidR="00CA3D8B" w:rsidRPr="008B5085" w14:paraId="3E83A7A7" w14:textId="77777777" w:rsidTr="002B07D8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16ECC4" w14:textId="2FE46776" w:rsidR="00CA3D8B" w:rsidRDefault="00CA3D8B" w:rsidP="00DD7C03">
            <w:pPr>
              <w:autoSpaceDE w:val="0"/>
              <w:autoSpaceDN w:val="0"/>
              <w:spacing w:after="0" w:line="228" w:lineRule="auto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85CF47" w14:textId="6861F8E0" w:rsidR="00CA3D8B" w:rsidRPr="008B5085" w:rsidRDefault="00CA3D8B" w:rsidP="00DD7C03">
            <w:pPr>
              <w:autoSpaceDE w:val="0"/>
              <w:autoSpaceDN w:val="0"/>
              <w:spacing w:after="0" w:line="240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Народная мудровсть пословиц и поговорок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6DB9D8" w14:textId="742F2C4F" w:rsidR="00CA3D8B" w:rsidRPr="008B5085" w:rsidRDefault="00CA3D8B" w:rsidP="00DD7C03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13.09.2022</w:t>
            </w:r>
          </w:p>
        </w:tc>
        <w:tc>
          <w:tcPr>
            <w:tcW w:w="1843" w:type="dxa"/>
          </w:tcPr>
          <w:p w14:paraId="757F989D" w14:textId="77777777" w:rsidR="00CA3D8B" w:rsidRPr="008B5085" w:rsidRDefault="00CA3D8B" w:rsidP="00DD7C03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3B0EB6B2" w14:textId="2BAA4C05" w:rsidR="00CA3D8B" w:rsidRPr="008B5085" w:rsidRDefault="00C74779" w:rsidP="00DD7C03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13" w:history="1">
              <w:r w:rsidR="00530CF2" w:rsidRPr="004F2409">
                <w:rPr>
                  <w:rStyle w:val="aff9"/>
                  <w:lang w:val="ru-RU"/>
                </w:rPr>
                <w:t>http://school-collection.edu.ru</w:t>
              </w:r>
            </w:hyperlink>
            <w:r w:rsidR="00530CF2">
              <w:rPr>
                <w:lang w:val="ru-RU"/>
              </w:rPr>
              <w:t xml:space="preserve"> </w:t>
            </w:r>
          </w:p>
        </w:tc>
      </w:tr>
      <w:tr w:rsidR="00CA3D8B" w:rsidRPr="008B5085" w14:paraId="0D50431D" w14:textId="77777777" w:rsidTr="002B07D8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C3751A" w14:textId="11959B02" w:rsidR="00CA3D8B" w:rsidRDefault="00CA3D8B" w:rsidP="00DD7C03">
            <w:pPr>
              <w:autoSpaceDE w:val="0"/>
              <w:autoSpaceDN w:val="0"/>
              <w:spacing w:after="0" w:line="228" w:lineRule="auto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705290" w14:textId="33684DA1" w:rsidR="00CA3D8B" w:rsidRPr="008B5085" w:rsidRDefault="00CA3D8B" w:rsidP="00DD7C03">
            <w:pPr>
              <w:autoSpaceDE w:val="0"/>
              <w:autoSpaceDN w:val="0"/>
              <w:spacing w:after="0" w:line="240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Жанр загадки. Эпитет, метафора и сравнение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1C62A4" w14:textId="50C3C676" w:rsidR="00CA3D8B" w:rsidRPr="008B5085" w:rsidRDefault="00CA3D8B" w:rsidP="00DD7C03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14.09.2022</w:t>
            </w:r>
          </w:p>
        </w:tc>
        <w:tc>
          <w:tcPr>
            <w:tcW w:w="1843" w:type="dxa"/>
          </w:tcPr>
          <w:p w14:paraId="2000D8AA" w14:textId="77777777" w:rsidR="00CA3D8B" w:rsidRPr="008B5085" w:rsidRDefault="00CA3D8B" w:rsidP="00DD7C03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5B84B63E" w14:textId="77777777" w:rsidR="00CA3D8B" w:rsidRPr="008B5085" w:rsidRDefault="00CA3D8B" w:rsidP="00DD7C03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</w:tr>
      <w:tr w:rsidR="00CA3D8B" w:rsidRPr="005F781B" w14:paraId="13B874BF" w14:textId="77777777" w:rsidTr="002B07D8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2B7A2A" w14:textId="4376F247" w:rsidR="00CA3D8B" w:rsidRDefault="00CA3D8B" w:rsidP="00DD7C03">
            <w:pPr>
              <w:autoSpaceDE w:val="0"/>
              <w:autoSpaceDN w:val="0"/>
              <w:spacing w:after="0" w:line="228" w:lineRule="auto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FA73CD" w14:textId="453970FF" w:rsidR="00CA3D8B" w:rsidRDefault="00CA3D8B" w:rsidP="00DD7C03">
            <w:pPr>
              <w:autoSpaceDE w:val="0"/>
              <w:autoSpaceDN w:val="0"/>
              <w:spacing w:after="0" w:line="240" w:lineRule="auto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Путешествие в страну Фольклорию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395171" w14:textId="01A18F23" w:rsidR="00CA3D8B" w:rsidRDefault="00CA3D8B" w:rsidP="00DD7C03">
            <w:pPr>
              <w:autoSpaceDE w:val="0"/>
              <w:autoSpaceDN w:val="0"/>
              <w:spacing w:after="0" w:line="228" w:lineRule="auto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15.09.2022</w:t>
            </w:r>
          </w:p>
        </w:tc>
        <w:tc>
          <w:tcPr>
            <w:tcW w:w="1843" w:type="dxa"/>
          </w:tcPr>
          <w:p w14:paraId="3DF65150" w14:textId="77777777" w:rsidR="00CA3D8B" w:rsidRDefault="00CA3D8B" w:rsidP="00DD7C03">
            <w:pPr>
              <w:autoSpaceDE w:val="0"/>
              <w:autoSpaceDN w:val="0"/>
              <w:spacing w:after="0" w:line="228" w:lineRule="auto"/>
            </w:pPr>
          </w:p>
        </w:tc>
        <w:tc>
          <w:tcPr>
            <w:tcW w:w="4252" w:type="dxa"/>
          </w:tcPr>
          <w:p w14:paraId="2D9A4E3E" w14:textId="128BAF05" w:rsidR="00CA3D8B" w:rsidRPr="00530CF2" w:rsidRDefault="00C74779" w:rsidP="00DD7C03">
            <w:pPr>
              <w:autoSpaceDE w:val="0"/>
              <w:autoSpaceDN w:val="0"/>
              <w:spacing w:after="0" w:line="228" w:lineRule="auto"/>
            </w:pPr>
            <w:hyperlink r:id="rId14" w:history="1">
              <w:r w:rsidR="00530CF2" w:rsidRPr="004F2409">
                <w:rPr>
                  <w:rStyle w:val="aff9"/>
                </w:rPr>
                <w:t>https://infourok.ru/biblioteka/type-55</w:t>
              </w:r>
            </w:hyperlink>
            <w:r w:rsidR="00530CF2" w:rsidRPr="00530CF2">
              <w:t xml:space="preserve"> </w:t>
            </w:r>
          </w:p>
        </w:tc>
      </w:tr>
      <w:tr w:rsidR="00CA3D8B" w14:paraId="1B7F3FBF" w14:textId="77777777" w:rsidTr="002B07D8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637D29" w14:textId="47B0D35C" w:rsidR="00CA3D8B" w:rsidRDefault="00CA3D8B" w:rsidP="00DD7C03">
            <w:pPr>
              <w:autoSpaceDE w:val="0"/>
              <w:autoSpaceDN w:val="0"/>
              <w:spacing w:after="0" w:line="228" w:lineRule="auto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A93966" w14:textId="2DB59A85" w:rsidR="00CA3D8B" w:rsidRPr="008B5085" w:rsidRDefault="00CA3D8B" w:rsidP="00DD7C03">
            <w:pPr>
              <w:autoSpaceDE w:val="0"/>
              <w:autoSpaceDN w:val="0"/>
              <w:spacing w:before="98" w:after="0" w:line="240" w:lineRule="auto"/>
              <w:ind w:left="72" w:right="720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От малых жанров фольклора к малым.</w:t>
            </w:r>
          </w:p>
          <w:p w14:paraId="51C54318" w14:textId="5312E39C" w:rsidR="00CA3D8B" w:rsidRDefault="00CA3D8B" w:rsidP="00DD7C03">
            <w:pPr>
              <w:autoSpaceDE w:val="0"/>
              <w:autoSpaceDN w:val="0"/>
              <w:spacing w:after="0" w:line="240" w:lineRule="auto"/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Сказка как фольклорный жанр. Жанровые</w:t>
            </w:r>
            <w:r w:rsidR="00835000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особенности. </w:t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Типы сказок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ABC836" w14:textId="2DFCE544" w:rsidR="00CA3D8B" w:rsidRDefault="00CA3D8B" w:rsidP="00DD7C03">
            <w:pPr>
              <w:autoSpaceDE w:val="0"/>
              <w:autoSpaceDN w:val="0"/>
              <w:spacing w:after="0" w:line="228" w:lineRule="auto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20.09.2022</w:t>
            </w:r>
          </w:p>
        </w:tc>
        <w:tc>
          <w:tcPr>
            <w:tcW w:w="1843" w:type="dxa"/>
          </w:tcPr>
          <w:p w14:paraId="342C86F3" w14:textId="77777777" w:rsidR="00CA3D8B" w:rsidRDefault="00CA3D8B" w:rsidP="00DD7C03">
            <w:pPr>
              <w:autoSpaceDE w:val="0"/>
              <w:autoSpaceDN w:val="0"/>
              <w:spacing w:after="0" w:line="228" w:lineRule="auto"/>
            </w:pPr>
          </w:p>
        </w:tc>
        <w:tc>
          <w:tcPr>
            <w:tcW w:w="4252" w:type="dxa"/>
          </w:tcPr>
          <w:p w14:paraId="2B41EF1F" w14:textId="77777777" w:rsidR="00CA3D8B" w:rsidRDefault="00CA3D8B" w:rsidP="00DD7C03">
            <w:pPr>
              <w:autoSpaceDE w:val="0"/>
              <w:autoSpaceDN w:val="0"/>
              <w:spacing w:after="0" w:line="228" w:lineRule="auto"/>
            </w:pPr>
          </w:p>
        </w:tc>
      </w:tr>
      <w:tr w:rsidR="00CA3D8B" w:rsidRPr="008B5085" w14:paraId="629D46F1" w14:textId="77777777" w:rsidTr="002B07D8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BD40CC" w14:textId="6EAD4114" w:rsidR="00CA3D8B" w:rsidRDefault="00CA3D8B" w:rsidP="00DD7C03">
            <w:pPr>
              <w:autoSpaceDE w:val="0"/>
              <w:autoSpaceDN w:val="0"/>
              <w:spacing w:after="0" w:line="228" w:lineRule="auto"/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6BDE14" w14:textId="59B27168" w:rsidR="00CA3D8B" w:rsidRPr="008B5085" w:rsidRDefault="00CA3D8B" w:rsidP="00DD7C03">
            <w:pPr>
              <w:autoSpaceDE w:val="0"/>
              <w:autoSpaceDN w:val="0"/>
              <w:spacing w:after="0" w:line="240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Русские народные сказки-притчи и сказки о животных. Народные представления о справедливости, добре и зле в сказке "Журавль и цапля"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33646F" w14:textId="59F43A58" w:rsidR="00CA3D8B" w:rsidRPr="008B5085" w:rsidRDefault="00CA3D8B" w:rsidP="00DD7C03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21.09.2022</w:t>
            </w:r>
          </w:p>
        </w:tc>
        <w:tc>
          <w:tcPr>
            <w:tcW w:w="1843" w:type="dxa"/>
          </w:tcPr>
          <w:p w14:paraId="35A0AE85" w14:textId="77777777" w:rsidR="00CA3D8B" w:rsidRPr="008B5085" w:rsidRDefault="00CA3D8B" w:rsidP="00DD7C03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705406FF" w14:textId="423BBD40" w:rsidR="00CA3D8B" w:rsidRPr="008B5085" w:rsidRDefault="00C74779" w:rsidP="00DD7C03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15" w:history="1">
              <w:r w:rsidR="0013407A" w:rsidRPr="004F2409">
                <w:rPr>
                  <w:rStyle w:val="aff9"/>
                  <w:lang w:val="ru-RU"/>
                </w:rPr>
                <w:t>https://www.youtube.com/playlist?list=PLvtJKssE5NrjK5iSNfLHub3VQIRAUPAi3</w:t>
              </w:r>
            </w:hyperlink>
            <w:r w:rsidR="0013407A">
              <w:rPr>
                <w:lang w:val="ru-RU"/>
              </w:rPr>
              <w:t xml:space="preserve"> </w:t>
            </w:r>
          </w:p>
        </w:tc>
      </w:tr>
      <w:tr w:rsidR="00530CF2" w:rsidRPr="008B5085" w14:paraId="117C139E" w14:textId="77777777" w:rsidTr="0082768B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B77161" w14:textId="4A7DD158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10.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856A50" w14:textId="423BF963" w:rsidR="00530CF2" w:rsidRPr="008B5085" w:rsidRDefault="00530CF2" w:rsidP="00530CF2">
            <w:pPr>
              <w:autoSpaceDE w:val="0"/>
              <w:autoSpaceDN w:val="0"/>
              <w:spacing w:after="0" w:line="240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Народная мораль и поэтика волшебной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сказки. Тема мирного труда и защиты родной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земли в волшебной сказке "Иван - крестьянский сын и</w:t>
            </w:r>
            <w:r w:rsidR="000351B4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чудо-юдо»</w:t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4C2AE5" w14:textId="7D47933C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22.09.2022</w:t>
            </w:r>
          </w:p>
        </w:tc>
        <w:tc>
          <w:tcPr>
            <w:tcW w:w="1843" w:type="dxa"/>
          </w:tcPr>
          <w:p w14:paraId="501676FF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08DFEC62" w14:textId="256E6E70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16" w:history="1">
              <w:r w:rsidR="00530CF2" w:rsidRPr="004F2409">
                <w:rPr>
                  <w:rStyle w:val="aff9"/>
                </w:rPr>
                <w:t>http</w:t>
              </w:r>
              <w:r w:rsidR="00530CF2" w:rsidRPr="00530CF2">
                <w:rPr>
                  <w:rStyle w:val="aff9"/>
                  <w:lang w:val="ru-RU"/>
                </w:rPr>
                <w:t>://</w:t>
              </w:r>
              <w:r w:rsidR="00530CF2" w:rsidRPr="004F2409">
                <w:rPr>
                  <w:rStyle w:val="aff9"/>
                </w:rPr>
                <w:t>school</w:t>
              </w:r>
              <w:r w:rsidR="00530CF2" w:rsidRPr="00530CF2">
                <w:rPr>
                  <w:rStyle w:val="aff9"/>
                  <w:lang w:val="ru-RU"/>
                </w:rPr>
                <w:t>-</w:t>
              </w:r>
              <w:r w:rsidR="00530CF2" w:rsidRPr="004F2409">
                <w:rPr>
                  <w:rStyle w:val="aff9"/>
                </w:rPr>
                <w:t>collection</w:t>
              </w:r>
              <w:r w:rsidR="00530CF2" w:rsidRPr="00530CF2">
                <w:rPr>
                  <w:rStyle w:val="aff9"/>
                  <w:lang w:val="ru-RU"/>
                </w:rPr>
                <w:t>.</w:t>
              </w:r>
              <w:r w:rsidR="00530CF2" w:rsidRPr="004F2409">
                <w:rPr>
                  <w:rStyle w:val="aff9"/>
                </w:rPr>
                <w:t>edu</w:t>
              </w:r>
              <w:r w:rsidR="00530CF2" w:rsidRPr="00530CF2">
                <w:rPr>
                  <w:rStyle w:val="aff9"/>
                  <w:lang w:val="ru-RU"/>
                </w:rPr>
                <w:t>.</w:t>
              </w:r>
              <w:r w:rsidR="00530CF2" w:rsidRPr="004F2409">
                <w:rPr>
                  <w:rStyle w:val="aff9"/>
                </w:rPr>
                <w:t>ru</w:t>
              </w:r>
              <w:r w:rsidR="00530CF2" w:rsidRPr="00530CF2">
                <w:rPr>
                  <w:rStyle w:val="aff9"/>
                  <w:lang w:val="ru-RU"/>
                </w:rPr>
                <w:t>/</w:t>
              </w:r>
            </w:hyperlink>
            <w:r w:rsidR="00530CF2" w:rsidRPr="00530CF2">
              <w:rPr>
                <w:lang w:val="ru-RU"/>
              </w:rPr>
              <w:t xml:space="preserve"> </w:t>
            </w:r>
          </w:p>
        </w:tc>
      </w:tr>
      <w:tr w:rsidR="00530CF2" w:rsidRPr="008B5085" w14:paraId="402F7991" w14:textId="77777777" w:rsidTr="0082768B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0947B9" w14:textId="200D34E0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11.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116E4E" w14:textId="35B22867" w:rsidR="00530CF2" w:rsidRPr="008B5085" w:rsidRDefault="00530CF2" w:rsidP="00530CF2">
            <w:pPr>
              <w:autoSpaceDE w:val="0"/>
              <w:autoSpaceDN w:val="0"/>
              <w:spacing w:after="0" w:line="240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Художественный мир волшебной сказки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"Царевна-лягушка"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C187F8" w14:textId="3DE86F0A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27.09.2022</w:t>
            </w:r>
          </w:p>
        </w:tc>
        <w:tc>
          <w:tcPr>
            <w:tcW w:w="1843" w:type="dxa"/>
          </w:tcPr>
          <w:p w14:paraId="2D8A0292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22916DD6" w14:textId="43F41EAE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17" w:history="1">
              <w:r w:rsidR="00530CF2" w:rsidRPr="004F2409">
                <w:rPr>
                  <w:rStyle w:val="aff9"/>
                  <w:lang w:val="ru-RU"/>
                </w:rPr>
                <w:t>http://school-collection.edu.ru</w:t>
              </w:r>
            </w:hyperlink>
            <w:r w:rsidR="00530CF2">
              <w:rPr>
                <w:lang w:val="ru-RU"/>
              </w:rPr>
              <w:t xml:space="preserve"> </w:t>
            </w:r>
          </w:p>
        </w:tc>
      </w:tr>
      <w:tr w:rsidR="00530CF2" w:rsidRPr="008B5085" w14:paraId="03475480" w14:textId="77777777" w:rsidTr="0082768B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578CCF" w14:textId="0EC4C5A5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lastRenderedPageBreak/>
              <w:t>12.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C1D8EF" w14:textId="20E77D45" w:rsidR="00530CF2" w:rsidRPr="008B5085" w:rsidRDefault="00530CF2" w:rsidP="00530CF2">
            <w:pPr>
              <w:autoSpaceDE w:val="0"/>
              <w:autoSpaceDN w:val="0"/>
              <w:spacing w:after="0" w:line="240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Художественные особенности бытовых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сказок. Народное представление о добре и зле в сказке "Солдатская шинель"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AC2CDB" w14:textId="18F8B16B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28.09.2022</w:t>
            </w:r>
          </w:p>
        </w:tc>
        <w:tc>
          <w:tcPr>
            <w:tcW w:w="1843" w:type="dxa"/>
          </w:tcPr>
          <w:p w14:paraId="2C4193D8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6AD1877A" w14:textId="3435C831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18" w:history="1">
              <w:r w:rsidR="00530CF2" w:rsidRPr="004F2409">
                <w:rPr>
                  <w:rStyle w:val="aff9"/>
                </w:rPr>
                <w:t>http</w:t>
              </w:r>
              <w:r w:rsidR="00530CF2" w:rsidRPr="00530CF2">
                <w:rPr>
                  <w:rStyle w:val="aff9"/>
                  <w:lang w:val="ru-RU"/>
                </w:rPr>
                <w:t>://</w:t>
              </w:r>
              <w:r w:rsidR="00530CF2" w:rsidRPr="004F2409">
                <w:rPr>
                  <w:rStyle w:val="aff9"/>
                </w:rPr>
                <w:t>school</w:t>
              </w:r>
              <w:r w:rsidR="00530CF2" w:rsidRPr="00530CF2">
                <w:rPr>
                  <w:rStyle w:val="aff9"/>
                  <w:lang w:val="ru-RU"/>
                </w:rPr>
                <w:t>-</w:t>
              </w:r>
              <w:r w:rsidR="00530CF2" w:rsidRPr="004F2409">
                <w:rPr>
                  <w:rStyle w:val="aff9"/>
                </w:rPr>
                <w:t>collection</w:t>
              </w:r>
              <w:r w:rsidR="00530CF2" w:rsidRPr="00530CF2">
                <w:rPr>
                  <w:rStyle w:val="aff9"/>
                  <w:lang w:val="ru-RU"/>
                </w:rPr>
                <w:t>.</w:t>
              </w:r>
              <w:r w:rsidR="00530CF2" w:rsidRPr="004F2409">
                <w:rPr>
                  <w:rStyle w:val="aff9"/>
                </w:rPr>
                <w:t>edu</w:t>
              </w:r>
              <w:r w:rsidR="00530CF2" w:rsidRPr="00530CF2">
                <w:rPr>
                  <w:rStyle w:val="aff9"/>
                  <w:lang w:val="ru-RU"/>
                </w:rPr>
                <w:t>.</w:t>
              </w:r>
              <w:r w:rsidR="00530CF2" w:rsidRPr="004F2409">
                <w:rPr>
                  <w:rStyle w:val="aff9"/>
                </w:rPr>
                <w:t>ru</w:t>
              </w:r>
              <w:r w:rsidR="00530CF2" w:rsidRPr="00530CF2">
                <w:rPr>
                  <w:rStyle w:val="aff9"/>
                  <w:lang w:val="ru-RU"/>
                </w:rPr>
                <w:t>/</w:t>
              </w:r>
            </w:hyperlink>
            <w:r w:rsidR="00530CF2" w:rsidRPr="00530CF2">
              <w:rPr>
                <w:lang w:val="ru-RU"/>
              </w:rPr>
              <w:t xml:space="preserve"> </w:t>
            </w:r>
          </w:p>
        </w:tc>
      </w:tr>
      <w:tr w:rsidR="00530CF2" w:rsidRPr="008B5085" w14:paraId="52D70097" w14:textId="77777777" w:rsidTr="0082768B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816BAB" w14:textId="627676A4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13.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0C6FAB" w14:textId="75B25275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Внеклассное чтение. В гостях у сказки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24B6DB" w14:textId="17BB2719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29.09.2022</w:t>
            </w:r>
          </w:p>
        </w:tc>
        <w:tc>
          <w:tcPr>
            <w:tcW w:w="1843" w:type="dxa"/>
          </w:tcPr>
          <w:p w14:paraId="1D87D131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7E711246" w14:textId="2FE26F9C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19" w:history="1">
              <w:r w:rsidR="00530CF2" w:rsidRPr="004F2409">
                <w:rPr>
                  <w:rStyle w:val="aff9"/>
                  <w:lang w:val="ru-RU"/>
                </w:rPr>
                <w:t>https://infourok.ru/biblioteka/type-55</w:t>
              </w:r>
            </w:hyperlink>
            <w:r w:rsidR="00530CF2">
              <w:rPr>
                <w:lang w:val="ru-RU"/>
              </w:rPr>
              <w:t xml:space="preserve"> </w:t>
            </w:r>
          </w:p>
        </w:tc>
      </w:tr>
      <w:tr w:rsidR="00530CF2" w:rsidRPr="008B5085" w14:paraId="0D3E8559" w14:textId="77777777" w:rsidTr="0082768B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3E6FC2" w14:textId="55124D63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14.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522337" w14:textId="3A2FA49C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Истоки басенного жанра. Басенный мир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И.А.Крылова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1DE899" w14:textId="01D799AA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04.10.2022</w:t>
            </w:r>
          </w:p>
        </w:tc>
        <w:tc>
          <w:tcPr>
            <w:tcW w:w="1843" w:type="dxa"/>
          </w:tcPr>
          <w:p w14:paraId="4F70F38C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3B3C2404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</w:tr>
      <w:tr w:rsidR="00530CF2" w:rsidRPr="008B5085" w14:paraId="52B6AA8E" w14:textId="77777777" w:rsidTr="0082768B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8E5D48" w14:textId="50CABFC0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15.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9D649B" w14:textId="1B8BB559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Отражение исторических событий в басне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И.А.Крылова "Волк на псарне"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2952CC" w14:textId="472ECF59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05.10.2022</w:t>
            </w:r>
          </w:p>
        </w:tc>
        <w:tc>
          <w:tcPr>
            <w:tcW w:w="1843" w:type="dxa"/>
          </w:tcPr>
          <w:p w14:paraId="035A1057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31317DDF" w14:textId="3CE967F3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20" w:history="1">
              <w:r w:rsidR="0013407A" w:rsidRPr="004F2409">
                <w:rPr>
                  <w:rStyle w:val="aff9"/>
                  <w:lang w:val="ru-RU"/>
                </w:rPr>
                <w:t>https://www.youtube.com/playlist?list=PLvtJKssE5NrjK5iSNfLHub3VQIRAUPAi3</w:t>
              </w:r>
            </w:hyperlink>
            <w:r w:rsidR="0013407A">
              <w:rPr>
                <w:lang w:val="ru-RU"/>
              </w:rPr>
              <w:t xml:space="preserve"> </w:t>
            </w:r>
          </w:p>
        </w:tc>
      </w:tr>
      <w:tr w:rsidR="00530CF2" w:rsidRPr="008B5085" w14:paraId="0F9C1BBE" w14:textId="77777777" w:rsidTr="0082768B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B9DB8F" w14:textId="4614EC45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16.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28CBDA" w14:textId="09910579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Осмеяние невежества и неблагодарности в басне И.А.Крылова "Свинья под дубом"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2127F0" w14:textId="69D552D6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06.10.2022</w:t>
            </w:r>
          </w:p>
        </w:tc>
        <w:tc>
          <w:tcPr>
            <w:tcW w:w="1843" w:type="dxa"/>
          </w:tcPr>
          <w:p w14:paraId="1C05EF71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2ABF7FF1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</w:tr>
      <w:tr w:rsidR="00530CF2" w:rsidRPr="008B5085" w14:paraId="1838AF00" w14:textId="77777777" w:rsidTr="0082768B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E0FDAB" w14:textId="6F17E0F4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17.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708B6C" w14:textId="01CE904D" w:rsidR="00530CF2" w:rsidRPr="008B5085" w:rsidRDefault="00530CF2" w:rsidP="00530CF2">
            <w:pPr>
              <w:autoSpaceDE w:val="0"/>
              <w:autoSpaceDN w:val="0"/>
              <w:spacing w:before="100" w:after="0" w:line="262" w:lineRule="auto"/>
              <w:ind w:left="72" w:right="288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От гармонии в музыке к гармонии в жизн</w:t>
            </w: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и</w:t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.</w:t>
            </w: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835000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И.А.Крылов "Квартет"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A18347" w14:textId="37D7D3DA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11.10.2022</w:t>
            </w:r>
          </w:p>
        </w:tc>
        <w:tc>
          <w:tcPr>
            <w:tcW w:w="1843" w:type="dxa"/>
          </w:tcPr>
          <w:p w14:paraId="03361ADB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4DB0F1CA" w14:textId="5D15DA46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21" w:history="1">
              <w:r w:rsidR="00530CF2" w:rsidRPr="004F2409">
                <w:rPr>
                  <w:rStyle w:val="aff9"/>
                  <w:lang w:val="ru-RU"/>
                </w:rPr>
                <w:t>http://school-collection.edu.ru</w:t>
              </w:r>
            </w:hyperlink>
            <w:r w:rsidR="00530CF2">
              <w:rPr>
                <w:lang w:val="ru-RU"/>
              </w:rPr>
              <w:t xml:space="preserve"> </w:t>
            </w:r>
          </w:p>
        </w:tc>
      </w:tr>
      <w:tr w:rsidR="00530CF2" w:rsidRPr="008B5085" w14:paraId="178C0BAD" w14:textId="77777777" w:rsidTr="0082768B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9E4A99" w14:textId="09C0592D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18.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A0A0E1" w14:textId="3329D789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Развитие речи. Рассказ и мораль в басне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48B4A6" w14:textId="6DE7328D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12.10.2022</w:t>
            </w:r>
          </w:p>
        </w:tc>
        <w:tc>
          <w:tcPr>
            <w:tcW w:w="1843" w:type="dxa"/>
          </w:tcPr>
          <w:p w14:paraId="19472723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59B533AB" w14:textId="2BB3B7EA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22" w:history="1">
              <w:r w:rsidR="00530CF2" w:rsidRPr="004F2409">
                <w:rPr>
                  <w:rStyle w:val="aff9"/>
                  <w:lang w:val="ru-RU"/>
                </w:rPr>
                <w:t>https://infourok.ru/biblioteka/type-55</w:t>
              </w:r>
            </w:hyperlink>
            <w:r w:rsidR="00530CF2">
              <w:rPr>
                <w:lang w:val="ru-RU"/>
              </w:rPr>
              <w:t xml:space="preserve"> </w:t>
            </w:r>
          </w:p>
        </w:tc>
      </w:tr>
      <w:tr w:rsidR="00530CF2" w:rsidRPr="008B5085" w14:paraId="01AC565C" w14:textId="77777777" w:rsidTr="0082768B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A8BC8B" w14:textId="673E617C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19.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2EAD28" w14:textId="77777777" w:rsidR="00530CF2" w:rsidRPr="008B5085" w:rsidRDefault="00530CF2" w:rsidP="00530CF2">
            <w:pPr>
              <w:autoSpaceDE w:val="0"/>
              <w:autoSpaceDN w:val="0"/>
              <w:spacing w:before="98" w:after="0" w:line="262" w:lineRule="auto"/>
              <w:ind w:left="72" w:right="576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А.С.Пушкин: начало творческого пути.</w:t>
            </w:r>
          </w:p>
          <w:p w14:paraId="4E561263" w14:textId="545ABD5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Поэтизация образа няни и мотивы грусти и одиночества в стихотворениях А.С.Пушкина "Няне",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"Зимний вечер"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0C3D66" w14:textId="598B3BB0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13.10.2022 </w:t>
            </w:r>
          </w:p>
        </w:tc>
        <w:tc>
          <w:tcPr>
            <w:tcW w:w="1843" w:type="dxa"/>
          </w:tcPr>
          <w:p w14:paraId="0B9C5F4E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0900E05F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</w:tr>
      <w:tr w:rsidR="00530CF2" w:rsidRPr="008B5085" w14:paraId="537D6354" w14:textId="77777777" w:rsidTr="00DB6B0D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79C397" w14:textId="4B871542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20.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514C3B" w14:textId="00FDC64C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Стихотворение А.С.Пушкина "Зимнее утро" как образец пейзажной лирики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E62BC7" w14:textId="0F69DE7F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18.10.2022</w:t>
            </w:r>
          </w:p>
        </w:tc>
        <w:tc>
          <w:tcPr>
            <w:tcW w:w="1843" w:type="dxa"/>
          </w:tcPr>
          <w:p w14:paraId="3F2A61E9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57FB01B5" w14:textId="6588735D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23" w:history="1">
              <w:r w:rsidR="00530CF2" w:rsidRPr="004F2409">
                <w:rPr>
                  <w:rStyle w:val="aff9"/>
                </w:rPr>
                <w:t>http</w:t>
              </w:r>
              <w:r w:rsidR="00530CF2" w:rsidRPr="00530CF2">
                <w:rPr>
                  <w:rStyle w:val="aff9"/>
                  <w:lang w:val="ru-RU"/>
                </w:rPr>
                <w:t>://</w:t>
              </w:r>
              <w:r w:rsidR="00530CF2" w:rsidRPr="004F2409">
                <w:rPr>
                  <w:rStyle w:val="aff9"/>
                </w:rPr>
                <w:t>school</w:t>
              </w:r>
              <w:r w:rsidR="00530CF2" w:rsidRPr="00530CF2">
                <w:rPr>
                  <w:rStyle w:val="aff9"/>
                  <w:lang w:val="ru-RU"/>
                </w:rPr>
                <w:t>-</w:t>
              </w:r>
              <w:r w:rsidR="00530CF2" w:rsidRPr="004F2409">
                <w:rPr>
                  <w:rStyle w:val="aff9"/>
                </w:rPr>
                <w:t>collection</w:t>
              </w:r>
              <w:r w:rsidR="00530CF2" w:rsidRPr="00530CF2">
                <w:rPr>
                  <w:rStyle w:val="aff9"/>
                  <w:lang w:val="ru-RU"/>
                </w:rPr>
                <w:t>.</w:t>
              </w:r>
              <w:r w:rsidR="00530CF2" w:rsidRPr="004F2409">
                <w:rPr>
                  <w:rStyle w:val="aff9"/>
                </w:rPr>
                <w:t>edu</w:t>
              </w:r>
              <w:r w:rsidR="00530CF2" w:rsidRPr="00530CF2">
                <w:rPr>
                  <w:rStyle w:val="aff9"/>
                  <w:lang w:val="ru-RU"/>
                </w:rPr>
                <w:t>.</w:t>
              </w:r>
              <w:r w:rsidR="00530CF2" w:rsidRPr="004F2409">
                <w:rPr>
                  <w:rStyle w:val="aff9"/>
                </w:rPr>
                <w:t>ru</w:t>
              </w:r>
              <w:r w:rsidR="00530CF2" w:rsidRPr="00530CF2">
                <w:rPr>
                  <w:rStyle w:val="aff9"/>
                  <w:lang w:val="ru-RU"/>
                </w:rPr>
                <w:t>/</w:t>
              </w:r>
            </w:hyperlink>
            <w:r w:rsidR="00530CF2" w:rsidRPr="00530CF2">
              <w:rPr>
                <w:lang w:val="ru-RU"/>
              </w:rPr>
              <w:t xml:space="preserve"> </w:t>
            </w:r>
          </w:p>
        </w:tc>
      </w:tr>
      <w:tr w:rsidR="00530CF2" w:rsidRPr="008B5085" w14:paraId="022B975A" w14:textId="77777777" w:rsidTr="00DB6B0D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5880E9" w14:textId="03C2C3F0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21.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5613A2" w14:textId="0400CAD4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Сказка А.С.Пушкина "Сказка о мертвой царевне и о семи богатырях": события и герои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3BEF0B" w14:textId="6B897671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19.10.2022</w:t>
            </w:r>
          </w:p>
        </w:tc>
        <w:tc>
          <w:tcPr>
            <w:tcW w:w="1843" w:type="dxa"/>
          </w:tcPr>
          <w:p w14:paraId="7D4E2D84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3B352DD2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</w:tr>
      <w:tr w:rsidR="00530CF2" w:rsidRPr="008B5085" w14:paraId="186493F2" w14:textId="77777777" w:rsidTr="00DB6B0D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5A04CD" w14:textId="70B59FA2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22.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7713A6" w14:textId="44D009AB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Сказка А.С.Пушкина "Сказка о мертвой царевне и о семи богатырях": сравнительная характеристика героев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39BCB8" w14:textId="1391B1C2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20.10.2022</w:t>
            </w:r>
          </w:p>
        </w:tc>
        <w:tc>
          <w:tcPr>
            <w:tcW w:w="1843" w:type="dxa"/>
          </w:tcPr>
          <w:p w14:paraId="3209AA86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37DF9BB1" w14:textId="1C19A40B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24" w:history="1">
              <w:r w:rsidR="00530CF2" w:rsidRPr="004F2409">
                <w:rPr>
                  <w:rStyle w:val="aff9"/>
                  <w:lang w:val="ru-RU"/>
                </w:rPr>
                <w:t>http://school-collection.edu.ru</w:t>
              </w:r>
            </w:hyperlink>
            <w:r w:rsidR="00530CF2">
              <w:rPr>
                <w:lang w:val="ru-RU"/>
              </w:rPr>
              <w:t xml:space="preserve"> </w:t>
            </w:r>
          </w:p>
        </w:tc>
      </w:tr>
      <w:tr w:rsidR="00530CF2" w:rsidRPr="008B5085" w14:paraId="033CEAC6" w14:textId="77777777" w:rsidTr="00DB6B0D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8C58B1" w14:textId="344EE1C9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23.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337DD4" w14:textId="3156D673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Сказка А.С.Пушкина "Сказка о мертвой царевне и о семи богатырях": истоки сюжета поэтика сказки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6F0DB3" w14:textId="575D17BF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01.11.2022</w:t>
            </w:r>
          </w:p>
        </w:tc>
        <w:tc>
          <w:tcPr>
            <w:tcW w:w="1843" w:type="dxa"/>
          </w:tcPr>
          <w:p w14:paraId="7D6D6424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68A7AA4B" w14:textId="77625058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25" w:history="1">
              <w:r w:rsidR="00530CF2" w:rsidRPr="004F2409">
                <w:rPr>
                  <w:rStyle w:val="aff9"/>
                  <w:lang w:val="ru-RU"/>
                </w:rPr>
                <w:t>https://infourok.ru/biblioteka/type-55</w:t>
              </w:r>
            </w:hyperlink>
            <w:r w:rsidR="00530CF2">
              <w:rPr>
                <w:lang w:val="ru-RU"/>
              </w:rPr>
              <w:t xml:space="preserve"> </w:t>
            </w:r>
          </w:p>
        </w:tc>
      </w:tr>
      <w:tr w:rsidR="00530CF2" w:rsidRPr="008B5085" w14:paraId="293F2DD7" w14:textId="77777777" w:rsidTr="00DB6B0D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075424" w14:textId="05301DEC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24.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33DB58" w14:textId="21F8A4DA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Путешествие по сказкам А.С.Пушкина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72AFE2" w14:textId="2964E40A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02.11.2022</w:t>
            </w:r>
          </w:p>
        </w:tc>
        <w:tc>
          <w:tcPr>
            <w:tcW w:w="1843" w:type="dxa"/>
          </w:tcPr>
          <w:p w14:paraId="1DD2670B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2BC7C0E0" w14:textId="22DC57D7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26" w:history="1">
              <w:r w:rsidR="0013407A" w:rsidRPr="004F2409">
                <w:rPr>
                  <w:rStyle w:val="aff9"/>
                  <w:lang w:val="ru-RU"/>
                </w:rPr>
                <w:t>https://www.youtube.com/playlist?list=PLvtJKssE5NrjK5iSNfLHub3VQIRAUPAi3</w:t>
              </w:r>
            </w:hyperlink>
            <w:r w:rsidR="0013407A">
              <w:rPr>
                <w:lang w:val="ru-RU"/>
              </w:rPr>
              <w:t xml:space="preserve"> </w:t>
            </w:r>
          </w:p>
        </w:tc>
      </w:tr>
      <w:tr w:rsidR="00530CF2" w:rsidRPr="008B5085" w14:paraId="21843606" w14:textId="77777777" w:rsidTr="00DB6B0D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CE4A1F" w14:textId="5AD908EC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25.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FE903B" w14:textId="53383BBF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М.Ю.Лермонтов: жизнь и творчество. История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основа и патриотический пафос стихотворения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"Бородино"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F002C6" w14:textId="1E8D0B75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03.11.2022</w:t>
            </w:r>
          </w:p>
        </w:tc>
        <w:tc>
          <w:tcPr>
            <w:tcW w:w="1843" w:type="dxa"/>
          </w:tcPr>
          <w:p w14:paraId="49A72984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2CF080A6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</w:tr>
      <w:tr w:rsidR="00530CF2" w:rsidRPr="008B5085" w14:paraId="20BE7D5E" w14:textId="77777777" w:rsidTr="00DB6B0D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195639" w14:textId="2F58EB73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26.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0DC4F1" w14:textId="014D652F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Изображение массового героизма русских солдат в Бородинском сражении в стихотворении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М.Ю.Лермонтова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"Бородино"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490B2C" w14:textId="23FD4758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08.11.2022</w:t>
            </w:r>
          </w:p>
        </w:tc>
        <w:tc>
          <w:tcPr>
            <w:tcW w:w="1843" w:type="dxa"/>
          </w:tcPr>
          <w:p w14:paraId="133E649D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5BA69567" w14:textId="13302FBF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27" w:history="1">
              <w:r w:rsidR="00530CF2" w:rsidRPr="004F2409">
                <w:rPr>
                  <w:rStyle w:val="aff9"/>
                </w:rPr>
                <w:t>http</w:t>
              </w:r>
              <w:r w:rsidR="00530CF2" w:rsidRPr="00530CF2">
                <w:rPr>
                  <w:rStyle w:val="aff9"/>
                  <w:lang w:val="ru-RU"/>
                </w:rPr>
                <w:t>://</w:t>
              </w:r>
              <w:r w:rsidR="00530CF2" w:rsidRPr="004F2409">
                <w:rPr>
                  <w:rStyle w:val="aff9"/>
                </w:rPr>
                <w:t>school</w:t>
              </w:r>
              <w:r w:rsidR="00530CF2" w:rsidRPr="00530CF2">
                <w:rPr>
                  <w:rStyle w:val="aff9"/>
                  <w:lang w:val="ru-RU"/>
                </w:rPr>
                <w:t>-</w:t>
              </w:r>
              <w:r w:rsidR="00530CF2" w:rsidRPr="004F2409">
                <w:rPr>
                  <w:rStyle w:val="aff9"/>
                </w:rPr>
                <w:t>collection</w:t>
              </w:r>
              <w:r w:rsidR="00530CF2" w:rsidRPr="00530CF2">
                <w:rPr>
                  <w:rStyle w:val="aff9"/>
                  <w:lang w:val="ru-RU"/>
                </w:rPr>
                <w:t>.</w:t>
              </w:r>
              <w:r w:rsidR="00530CF2" w:rsidRPr="004F2409">
                <w:rPr>
                  <w:rStyle w:val="aff9"/>
                </w:rPr>
                <w:t>edu</w:t>
              </w:r>
              <w:r w:rsidR="00530CF2" w:rsidRPr="00530CF2">
                <w:rPr>
                  <w:rStyle w:val="aff9"/>
                  <w:lang w:val="ru-RU"/>
                </w:rPr>
                <w:t>.</w:t>
              </w:r>
              <w:r w:rsidR="00530CF2" w:rsidRPr="004F2409">
                <w:rPr>
                  <w:rStyle w:val="aff9"/>
                </w:rPr>
                <w:t>ru</w:t>
              </w:r>
              <w:r w:rsidR="00530CF2" w:rsidRPr="00530CF2">
                <w:rPr>
                  <w:rStyle w:val="aff9"/>
                  <w:lang w:val="ru-RU"/>
                </w:rPr>
                <w:t>/</w:t>
              </w:r>
            </w:hyperlink>
            <w:r w:rsidR="00530CF2" w:rsidRPr="00530CF2">
              <w:rPr>
                <w:lang w:val="ru-RU"/>
              </w:rPr>
              <w:t xml:space="preserve"> </w:t>
            </w:r>
          </w:p>
        </w:tc>
      </w:tr>
      <w:tr w:rsidR="00530CF2" w:rsidRPr="008B5085" w14:paraId="7AB67013" w14:textId="77777777" w:rsidTr="00DB6B0D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DC36AC" w14:textId="112F7DB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27.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2A2ED1" w14:textId="65F68D73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Н.В.Гоголь "Ночь перед Рождеством": ночь чудес и справедливости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52C299" w14:textId="46A6CB84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09.11.2022</w:t>
            </w:r>
          </w:p>
        </w:tc>
        <w:tc>
          <w:tcPr>
            <w:tcW w:w="1843" w:type="dxa"/>
          </w:tcPr>
          <w:p w14:paraId="2C0023AD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1C657140" w14:textId="3DDF8C70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28" w:history="1">
              <w:r w:rsidR="00530CF2" w:rsidRPr="004F2409">
                <w:rPr>
                  <w:rStyle w:val="aff9"/>
                  <w:lang w:val="ru-RU"/>
                </w:rPr>
                <w:t>http://school-collection.edu.ru</w:t>
              </w:r>
            </w:hyperlink>
            <w:r w:rsidR="00530CF2">
              <w:rPr>
                <w:lang w:val="ru-RU"/>
              </w:rPr>
              <w:t xml:space="preserve"> </w:t>
            </w:r>
          </w:p>
        </w:tc>
      </w:tr>
      <w:tr w:rsidR="00530CF2" w:rsidRPr="008B5085" w14:paraId="628382FA" w14:textId="77777777" w:rsidTr="00DB6B0D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F68236" w14:textId="3E9D746B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lastRenderedPageBreak/>
              <w:t>28.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EE2E74" w14:textId="398803CA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Фантастика и реальность в повести Н.В.Гоголя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"Ночь перед Рождеством"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78F400" w14:textId="07DA6AE9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10.11.2022</w:t>
            </w:r>
          </w:p>
        </w:tc>
        <w:tc>
          <w:tcPr>
            <w:tcW w:w="1843" w:type="dxa"/>
          </w:tcPr>
          <w:p w14:paraId="4935985D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282304FF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</w:tr>
      <w:tr w:rsidR="00530CF2" w:rsidRPr="008B5085" w14:paraId="14111513" w14:textId="77777777" w:rsidTr="00403B9A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449094" w14:textId="4A69BAB0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29.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6B5CD9" w14:textId="13456C9E" w:rsidR="00530CF2" w:rsidRPr="00835000" w:rsidRDefault="00530CF2" w:rsidP="00530CF2">
            <w:pPr>
              <w:autoSpaceDE w:val="0"/>
              <w:autoSpaceDN w:val="0"/>
              <w:spacing w:before="98" w:after="0" w:line="230" w:lineRule="auto"/>
              <w:ind w:left="72"/>
              <w:rPr>
                <w:lang w:val="ru-RU"/>
              </w:rPr>
            </w:pPr>
            <w:r w:rsidRPr="00835000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Внеклассное чтение.</w:t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"Знаете ли вы украинскую ночь?" (по повести Н.В.Гоголя "Вечер накануне Ивана Купала")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D5DDEE" w14:textId="5450B159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15.11.2022</w:t>
            </w:r>
          </w:p>
        </w:tc>
        <w:tc>
          <w:tcPr>
            <w:tcW w:w="1843" w:type="dxa"/>
          </w:tcPr>
          <w:p w14:paraId="2FAFB8EC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0355F7D3" w14:textId="6C5A0D10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29" w:history="1">
              <w:r w:rsidR="00530CF2" w:rsidRPr="004F2409">
                <w:rPr>
                  <w:rStyle w:val="aff9"/>
                  <w:lang w:val="ru-RU"/>
                </w:rPr>
                <w:t>https://infourok.ru/biblioteka/type-55</w:t>
              </w:r>
            </w:hyperlink>
            <w:r w:rsidR="00530CF2">
              <w:rPr>
                <w:lang w:val="ru-RU"/>
              </w:rPr>
              <w:t xml:space="preserve"> </w:t>
            </w:r>
          </w:p>
        </w:tc>
      </w:tr>
      <w:tr w:rsidR="00530CF2" w:rsidRPr="008B5085" w14:paraId="1431010C" w14:textId="77777777" w:rsidTr="00403B9A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622EF3" w14:textId="7B6CB3AC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30.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B01132" w14:textId="6423170E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И.С.Тургенев: жизнь и творчество. Рассказ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И.С.Тургенева "Муму": история создания, быт и нравы крепостной России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907AD0" w14:textId="36B073CE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16.11.2022</w:t>
            </w:r>
          </w:p>
        </w:tc>
        <w:tc>
          <w:tcPr>
            <w:tcW w:w="1843" w:type="dxa"/>
          </w:tcPr>
          <w:p w14:paraId="69C45A9F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2CD57688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</w:tr>
      <w:tr w:rsidR="00530CF2" w:rsidRPr="008B5085" w14:paraId="0FAE3D83" w14:textId="77777777" w:rsidTr="00403B9A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01E155" w14:textId="6E5493CA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31.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2E47A7" w14:textId="3DB69DD3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И.С.Тургенев "Муму": история отношений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Герасима и Татьяны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7FC057" w14:textId="2A5782D3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17.11.2022</w:t>
            </w:r>
          </w:p>
        </w:tc>
        <w:tc>
          <w:tcPr>
            <w:tcW w:w="1843" w:type="dxa"/>
          </w:tcPr>
          <w:p w14:paraId="300287F2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6C262D8C" w14:textId="03168FBF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30" w:history="1">
              <w:r w:rsidR="00530CF2" w:rsidRPr="004F2409">
                <w:rPr>
                  <w:rStyle w:val="aff9"/>
                </w:rPr>
                <w:t>http</w:t>
              </w:r>
              <w:r w:rsidR="00530CF2" w:rsidRPr="00530CF2">
                <w:rPr>
                  <w:rStyle w:val="aff9"/>
                  <w:lang w:val="ru-RU"/>
                </w:rPr>
                <w:t>://</w:t>
              </w:r>
              <w:r w:rsidR="00530CF2" w:rsidRPr="004F2409">
                <w:rPr>
                  <w:rStyle w:val="aff9"/>
                </w:rPr>
                <w:t>school</w:t>
              </w:r>
              <w:r w:rsidR="00530CF2" w:rsidRPr="00530CF2">
                <w:rPr>
                  <w:rStyle w:val="aff9"/>
                  <w:lang w:val="ru-RU"/>
                </w:rPr>
                <w:t>-</w:t>
              </w:r>
              <w:r w:rsidR="00530CF2" w:rsidRPr="004F2409">
                <w:rPr>
                  <w:rStyle w:val="aff9"/>
                </w:rPr>
                <w:t>collection</w:t>
              </w:r>
              <w:r w:rsidR="00530CF2" w:rsidRPr="00530CF2">
                <w:rPr>
                  <w:rStyle w:val="aff9"/>
                  <w:lang w:val="ru-RU"/>
                </w:rPr>
                <w:t>.</w:t>
              </w:r>
              <w:r w:rsidR="00530CF2" w:rsidRPr="004F2409">
                <w:rPr>
                  <w:rStyle w:val="aff9"/>
                </w:rPr>
                <w:t>edu</w:t>
              </w:r>
              <w:r w:rsidR="00530CF2" w:rsidRPr="00530CF2">
                <w:rPr>
                  <w:rStyle w:val="aff9"/>
                  <w:lang w:val="ru-RU"/>
                </w:rPr>
                <w:t>.</w:t>
              </w:r>
              <w:r w:rsidR="00530CF2" w:rsidRPr="004F2409">
                <w:rPr>
                  <w:rStyle w:val="aff9"/>
                </w:rPr>
                <w:t>ru</w:t>
              </w:r>
              <w:r w:rsidR="00530CF2" w:rsidRPr="00530CF2">
                <w:rPr>
                  <w:rStyle w:val="aff9"/>
                  <w:lang w:val="ru-RU"/>
                </w:rPr>
                <w:t>/</w:t>
              </w:r>
            </w:hyperlink>
            <w:r w:rsidR="00530CF2" w:rsidRPr="00530CF2">
              <w:rPr>
                <w:lang w:val="ru-RU"/>
              </w:rPr>
              <w:t xml:space="preserve"> </w:t>
            </w:r>
          </w:p>
        </w:tc>
      </w:tr>
      <w:tr w:rsidR="00530CF2" w:rsidRPr="008B5085" w14:paraId="1DDCD522" w14:textId="77777777" w:rsidTr="00403B9A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7A8290" w14:textId="21D181CB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32.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EF9C17" w14:textId="7D6D0FED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И.С.Тургенев "Муму": Герасим и Муму. </w:t>
            </w:r>
            <w:r w:rsidRPr="008B5085">
              <w:rPr>
                <w:lang w:val="ru-RU"/>
              </w:rPr>
              <w:br/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Счастливый год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43E6A9" w14:textId="7A429C16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22.11.2022</w:t>
            </w:r>
          </w:p>
        </w:tc>
        <w:tc>
          <w:tcPr>
            <w:tcW w:w="1843" w:type="dxa"/>
          </w:tcPr>
          <w:p w14:paraId="56F4C619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07608BB8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</w:tr>
      <w:tr w:rsidR="00530CF2" w:rsidRPr="008B5085" w14:paraId="32AFB7BC" w14:textId="77777777" w:rsidTr="00403B9A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E9312C" w14:textId="5C08E65D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33.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104B2F" w14:textId="5C7A73F2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И.С.Тургенев "Муму": протест против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отношений барства и рабства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2140FD" w14:textId="686AE41D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23.11.2022</w:t>
            </w:r>
          </w:p>
        </w:tc>
        <w:tc>
          <w:tcPr>
            <w:tcW w:w="1843" w:type="dxa"/>
          </w:tcPr>
          <w:p w14:paraId="4EC6E793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3FAEDF0C" w14:textId="593BC9C3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31" w:history="1">
              <w:r w:rsidR="00530CF2" w:rsidRPr="004F2409">
                <w:rPr>
                  <w:rStyle w:val="aff9"/>
                  <w:lang w:val="ru-RU"/>
                </w:rPr>
                <w:t>https://infourok.ru/biblioteka/type-55</w:t>
              </w:r>
            </w:hyperlink>
            <w:r w:rsidR="00530CF2">
              <w:rPr>
                <w:lang w:val="ru-RU"/>
              </w:rPr>
              <w:t xml:space="preserve"> </w:t>
            </w:r>
          </w:p>
        </w:tc>
      </w:tr>
      <w:tr w:rsidR="00530CF2" w:rsidRPr="008B5085" w14:paraId="29AC9C31" w14:textId="77777777" w:rsidTr="00403B9A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28821D" w14:textId="60BEF5E9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34.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144BB5" w14:textId="18ECD42C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Урок-игра "Умники и умницы" по рассказу И.С.Тургенева "Муму"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A928EE" w14:textId="67BE0A91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24.11.2022</w:t>
            </w:r>
          </w:p>
        </w:tc>
        <w:tc>
          <w:tcPr>
            <w:tcW w:w="1843" w:type="dxa"/>
          </w:tcPr>
          <w:p w14:paraId="3C942BEC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1B65C112" w14:textId="059DF89C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32" w:history="1">
              <w:r w:rsidR="0013407A" w:rsidRPr="004F2409">
                <w:rPr>
                  <w:rStyle w:val="aff9"/>
                  <w:lang w:val="ru-RU"/>
                </w:rPr>
                <w:t>https://www.youtube.com/playlist?list=PLvtJKssE5NrjK5iSNfLHub3VQIRAUPAi3</w:t>
              </w:r>
            </w:hyperlink>
            <w:r w:rsidR="0013407A">
              <w:rPr>
                <w:lang w:val="ru-RU"/>
              </w:rPr>
              <w:t xml:space="preserve"> </w:t>
            </w:r>
          </w:p>
        </w:tc>
      </w:tr>
      <w:tr w:rsidR="00530CF2" w:rsidRPr="008B5085" w14:paraId="34722768" w14:textId="77777777" w:rsidTr="00403B9A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F0D6AC" w14:textId="50945E5F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35.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685A46" w14:textId="3FF63A30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Развитие речи. Сочинение "Что воспевает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И.С.Тургенев в образе Герасима?"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5C2ECE" w14:textId="00A85B4F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29.11.2022</w:t>
            </w:r>
          </w:p>
        </w:tc>
        <w:tc>
          <w:tcPr>
            <w:tcW w:w="1843" w:type="dxa"/>
          </w:tcPr>
          <w:p w14:paraId="047C8CF3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39380059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</w:tr>
      <w:tr w:rsidR="00530CF2" w:rsidRPr="008B5085" w14:paraId="687DAA78" w14:textId="77777777" w:rsidTr="00403B9A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5E88CA" w14:textId="68B75EC3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36.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B27637" w14:textId="67018272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Н.А.Некрасов: жизнь и творчество. Мир детства в стихотворениях Н.А.Некрасова "Крестьянские дети",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"Школьник"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6DE4BC" w14:textId="55C39820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30.11.2022</w:t>
            </w:r>
          </w:p>
        </w:tc>
        <w:tc>
          <w:tcPr>
            <w:tcW w:w="1843" w:type="dxa"/>
          </w:tcPr>
          <w:p w14:paraId="16ECE873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199E49B0" w14:textId="74C0CF61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33" w:history="1">
              <w:r w:rsidR="00530CF2" w:rsidRPr="004F2409">
                <w:rPr>
                  <w:rStyle w:val="aff9"/>
                </w:rPr>
                <w:t>http</w:t>
              </w:r>
              <w:r w:rsidR="00530CF2" w:rsidRPr="00530CF2">
                <w:rPr>
                  <w:rStyle w:val="aff9"/>
                  <w:lang w:val="ru-RU"/>
                </w:rPr>
                <w:t>://</w:t>
              </w:r>
              <w:r w:rsidR="00530CF2" w:rsidRPr="004F2409">
                <w:rPr>
                  <w:rStyle w:val="aff9"/>
                </w:rPr>
                <w:t>school</w:t>
              </w:r>
              <w:r w:rsidR="00530CF2" w:rsidRPr="00530CF2">
                <w:rPr>
                  <w:rStyle w:val="aff9"/>
                  <w:lang w:val="ru-RU"/>
                </w:rPr>
                <w:t>-</w:t>
              </w:r>
              <w:r w:rsidR="00530CF2" w:rsidRPr="004F2409">
                <w:rPr>
                  <w:rStyle w:val="aff9"/>
                </w:rPr>
                <w:t>collection</w:t>
              </w:r>
              <w:r w:rsidR="00530CF2" w:rsidRPr="00530CF2">
                <w:rPr>
                  <w:rStyle w:val="aff9"/>
                  <w:lang w:val="ru-RU"/>
                </w:rPr>
                <w:t>.</w:t>
              </w:r>
              <w:r w:rsidR="00530CF2" w:rsidRPr="004F2409">
                <w:rPr>
                  <w:rStyle w:val="aff9"/>
                </w:rPr>
                <w:t>edu</w:t>
              </w:r>
              <w:r w:rsidR="00530CF2" w:rsidRPr="00530CF2">
                <w:rPr>
                  <w:rStyle w:val="aff9"/>
                  <w:lang w:val="ru-RU"/>
                </w:rPr>
                <w:t>.</w:t>
              </w:r>
              <w:r w:rsidR="00530CF2" w:rsidRPr="004F2409">
                <w:rPr>
                  <w:rStyle w:val="aff9"/>
                </w:rPr>
                <w:t>ru</w:t>
              </w:r>
              <w:r w:rsidR="00530CF2" w:rsidRPr="00530CF2">
                <w:rPr>
                  <w:rStyle w:val="aff9"/>
                  <w:lang w:val="ru-RU"/>
                </w:rPr>
                <w:t>/</w:t>
              </w:r>
            </w:hyperlink>
            <w:r w:rsidR="00530CF2" w:rsidRPr="00530CF2">
              <w:rPr>
                <w:lang w:val="ru-RU"/>
              </w:rPr>
              <w:t xml:space="preserve"> </w:t>
            </w:r>
          </w:p>
        </w:tc>
      </w:tr>
      <w:tr w:rsidR="00530CF2" w:rsidRPr="008B5085" w14:paraId="7187EFD2" w14:textId="77777777" w:rsidTr="00403B9A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01AD03" w14:textId="76291276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37.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5729C0" w14:textId="20B62FA1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Н.А.Некрасов "Мороз,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Красный нос" (фрагмент): поэтический образ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русской женщины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E9868A" w14:textId="4BAFE6D5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01.12.2022</w:t>
            </w:r>
          </w:p>
        </w:tc>
        <w:tc>
          <w:tcPr>
            <w:tcW w:w="1843" w:type="dxa"/>
          </w:tcPr>
          <w:p w14:paraId="66DB232A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7FE0E396" w14:textId="4B64FBC2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34" w:history="1">
              <w:r w:rsidR="00530CF2" w:rsidRPr="004F2409">
                <w:rPr>
                  <w:rStyle w:val="aff9"/>
                  <w:lang w:val="ru-RU"/>
                </w:rPr>
                <w:t>http://school-collection.edu.ru</w:t>
              </w:r>
            </w:hyperlink>
            <w:r w:rsidR="00530CF2">
              <w:rPr>
                <w:lang w:val="ru-RU"/>
              </w:rPr>
              <w:t xml:space="preserve"> </w:t>
            </w:r>
          </w:p>
        </w:tc>
      </w:tr>
      <w:tr w:rsidR="00530CF2" w:rsidRPr="008B5085" w14:paraId="325ADBF3" w14:textId="77777777" w:rsidTr="00403B9A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082EB9" w14:textId="084E0996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38.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F5242E" w14:textId="7DD7673B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Н.А.Некрасов "Мороз, Красный нос" (фрагмент): поэтический образ русской женщины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79E2A9" w14:textId="36374B34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06.12.2022</w:t>
            </w:r>
          </w:p>
        </w:tc>
        <w:tc>
          <w:tcPr>
            <w:tcW w:w="1843" w:type="dxa"/>
          </w:tcPr>
          <w:p w14:paraId="10F94118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4542E513" w14:textId="0F00C389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35" w:history="1">
              <w:r w:rsidR="00530CF2" w:rsidRPr="004F2409">
                <w:rPr>
                  <w:rStyle w:val="aff9"/>
                  <w:lang w:val="ru-RU"/>
                </w:rPr>
                <w:t>https://infourok.ru/biblioteka/type-55</w:t>
              </w:r>
            </w:hyperlink>
            <w:r w:rsidR="00530CF2">
              <w:rPr>
                <w:lang w:val="ru-RU"/>
              </w:rPr>
              <w:t xml:space="preserve"> </w:t>
            </w:r>
          </w:p>
        </w:tc>
      </w:tr>
      <w:tr w:rsidR="00530CF2" w:rsidRPr="008B5085" w14:paraId="290595BD" w14:textId="77777777" w:rsidTr="00C4249A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B4CF25" w14:textId="2178BE2B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39.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7B9E6D" w14:textId="16FE2E8C" w:rsidR="00530CF2" w:rsidRPr="008B5085" w:rsidRDefault="00530CF2" w:rsidP="00530CF2">
            <w:pPr>
              <w:autoSpaceDE w:val="0"/>
              <w:autoSpaceDN w:val="0"/>
              <w:spacing w:before="98" w:after="0" w:line="271" w:lineRule="auto"/>
              <w:ind w:left="72" w:right="576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Л.Н.Толстой: начало литературной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деятельности.</w:t>
            </w:r>
            <w:r w:rsidRPr="00DD7C03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"Кавказский пленник" -рассказ</w:t>
            </w: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-</w:t>
            </w:r>
            <w:r w:rsidRPr="00DD7C03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быль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79893A" w14:textId="73D91F60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07.12.2022</w:t>
            </w:r>
          </w:p>
        </w:tc>
        <w:tc>
          <w:tcPr>
            <w:tcW w:w="1843" w:type="dxa"/>
          </w:tcPr>
          <w:p w14:paraId="43923071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5A5925A2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</w:tr>
      <w:tr w:rsidR="00530CF2" w:rsidRPr="008B5085" w14:paraId="67139ADF" w14:textId="77777777" w:rsidTr="00C4249A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4E3DFD" w14:textId="1BC2AC3C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40.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ACF3F2" w14:textId="1656282E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Жилин и Костылин - два разных характера, две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разные судьбы (по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рассказу Л.Н.Толстого "Кавказский пленник")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174703" w14:textId="6B959A9C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08.12.2022</w:t>
            </w:r>
          </w:p>
        </w:tc>
        <w:tc>
          <w:tcPr>
            <w:tcW w:w="1843" w:type="dxa"/>
          </w:tcPr>
          <w:p w14:paraId="680BE520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2B61EED1" w14:textId="14D46EE3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36" w:history="1">
              <w:r w:rsidR="00530CF2" w:rsidRPr="004F2409">
                <w:rPr>
                  <w:rStyle w:val="aff9"/>
                  <w:lang w:val="ru-RU"/>
                </w:rPr>
                <w:t>http://school-collection.edu.ru</w:t>
              </w:r>
            </w:hyperlink>
            <w:r w:rsidR="00530CF2">
              <w:rPr>
                <w:lang w:val="ru-RU"/>
              </w:rPr>
              <w:t xml:space="preserve"> </w:t>
            </w:r>
          </w:p>
        </w:tc>
      </w:tr>
      <w:tr w:rsidR="00530CF2" w:rsidRPr="008B5085" w14:paraId="32D85661" w14:textId="77777777" w:rsidTr="00C4249A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2939C5" w14:textId="025030E6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41.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9A35D3" w14:textId="5970A645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Жилин и татары. Жилин и Дина. Дружба разных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народов как естественный закон человеческой жизни (по рассказу Л.Н.Толстого "Кавказский пленник")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0FB1DA" w14:textId="655952DF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13.12.2022</w:t>
            </w:r>
          </w:p>
        </w:tc>
        <w:tc>
          <w:tcPr>
            <w:tcW w:w="1843" w:type="dxa"/>
          </w:tcPr>
          <w:p w14:paraId="4626B5A3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561305F4" w14:textId="622E8D19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37" w:history="1">
              <w:r w:rsidR="00530CF2" w:rsidRPr="004F2409">
                <w:rPr>
                  <w:rStyle w:val="aff9"/>
                </w:rPr>
                <w:t>http</w:t>
              </w:r>
              <w:r w:rsidR="00530CF2" w:rsidRPr="00530CF2">
                <w:rPr>
                  <w:rStyle w:val="aff9"/>
                  <w:lang w:val="ru-RU"/>
                </w:rPr>
                <w:t>://</w:t>
              </w:r>
              <w:r w:rsidR="00530CF2" w:rsidRPr="004F2409">
                <w:rPr>
                  <w:rStyle w:val="aff9"/>
                </w:rPr>
                <w:t>school</w:t>
              </w:r>
              <w:r w:rsidR="00530CF2" w:rsidRPr="00530CF2">
                <w:rPr>
                  <w:rStyle w:val="aff9"/>
                  <w:lang w:val="ru-RU"/>
                </w:rPr>
                <w:t>-</w:t>
              </w:r>
              <w:r w:rsidR="00530CF2" w:rsidRPr="004F2409">
                <w:rPr>
                  <w:rStyle w:val="aff9"/>
                </w:rPr>
                <w:t>collection</w:t>
              </w:r>
              <w:r w:rsidR="00530CF2" w:rsidRPr="00530CF2">
                <w:rPr>
                  <w:rStyle w:val="aff9"/>
                  <w:lang w:val="ru-RU"/>
                </w:rPr>
                <w:t>.</w:t>
              </w:r>
              <w:r w:rsidR="00530CF2" w:rsidRPr="004F2409">
                <w:rPr>
                  <w:rStyle w:val="aff9"/>
                </w:rPr>
                <w:t>edu</w:t>
              </w:r>
              <w:r w:rsidR="00530CF2" w:rsidRPr="00530CF2">
                <w:rPr>
                  <w:rStyle w:val="aff9"/>
                  <w:lang w:val="ru-RU"/>
                </w:rPr>
                <w:t>.</w:t>
              </w:r>
              <w:r w:rsidR="00530CF2" w:rsidRPr="004F2409">
                <w:rPr>
                  <w:rStyle w:val="aff9"/>
                </w:rPr>
                <w:t>ru</w:t>
              </w:r>
              <w:r w:rsidR="00530CF2" w:rsidRPr="00530CF2">
                <w:rPr>
                  <w:rStyle w:val="aff9"/>
                  <w:lang w:val="ru-RU"/>
                </w:rPr>
                <w:t>/</w:t>
              </w:r>
            </w:hyperlink>
            <w:r w:rsidR="00530CF2" w:rsidRPr="00530CF2">
              <w:rPr>
                <w:lang w:val="ru-RU"/>
              </w:rPr>
              <w:t xml:space="preserve"> </w:t>
            </w:r>
          </w:p>
        </w:tc>
      </w:tr>
      <w:tr w:rsidR="00530CF2" w:rsidRPr="008B5085" w14:paraId="58453EB5" w14:textId="77777777" w:rsidTr="00C4249A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76A0EE" w14:textId="51A7802E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42.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088E32" w14:textId="21ED50C2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Л.Н.Толстой "Кавказский пленник": сюжет,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композиция, идея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произведения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43F5CC" w14:textId="2ECD2D20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14.12.2022</w:t>
            </w:r>
          </w:p>
        </w:tc>
        <w:tc>
          <w:tcPr>
            <w:tcW w:w="1843" w:type="dxa"/>
          </w:tcPr>
          <w:p w14:paraId="23396096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6B3B2D49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</w:tr>
      <w:tr w:rsidR="00530CF2" w:rsidRPr="008B5085" w14:paraId="2948D504" w14:textId="77777777" w:rsidTr="00C4249A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8382E3" w14:textId="283FF978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43.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413634" w14:textId="39524603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Интеллектуальная игра "Что? Где? Когда?" по рассказу Л.Н.Толстого "Кавказский пленник"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C9268F" w14:textId="1048DE9F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15.12.2022</w:t>
            </w:r>
          </w:p>
        </w:tc>
        <w:tc>
          <w:tcPr>
            <w:tcW w:w="1843" w:type="dxa"/>
          </w:tcPr>
          <w:p w14:paraId="2ED9023C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563779CF" w14:textId="63336381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38" w:history="1">
              <w:r w:rsidR="00530CF2" w:rsidRPr="004F2409">
                <w:rPr>
                  <w:rStyle w:val="aff9"/>
                  <w:lang w:val="ru-RU"/>
                </w:rPr>
                <w:t>http://school-collection.edu.ru</w:t>
              </w:r>
            </w:hyperlink>
            <w:r w:rsidR="00530CF2">
              <w:rPr>
                <w:lang w:val="ru-RU"/>
              </w:rPr>
              <w:t xml:space="preserve"> </w:t>
            </w:r>
          </w:p>
        </w:tc>
      </w:tr>
      <w:tr w:rsidR="00530CF2" w:rsidRPr="008B5085" w14:paraId="41779F4E" w14:textId="77777777" w:rsidTr="00C4249A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20B39F" w14:textId="2454BDA1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44.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FB897A" w14:textId="77777777" w:rsidR="00530CF2" w:rsidRPr="008B5085" w:rsidRDefault="00530CF2" w:rsidP="00530CF2">
            <w:pPr>
              <w:autoSpaceDE w:val="0"/>
              <w:autoSpaceDN w:val="0"/>
              <w:spacing w:before="98" w:after="0" w:line="230" w:lineRule="auto"/>
              <w:ind w:left="72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Внеклассное чтение.</w:t>
            </w:r>
          </w:p>
          <w:p w14:paraId="0397CB4F" w14:textId="09D5EBCF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Сатиристическая острота, непримиримость к лести, осмеянмие низости в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баснях Л.Н.Толстого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5F426E" w14:textId="569143DD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20.12.2022</w:t>
            </w:r>
          </w:p>
        </w:tc>
        <w:tc>
          <w:tcPr>
            <w:tcW w:w="1843" w:type="dxa"/>
          </w:tcPr>
          <w:p w14:paraId="6E8460A8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677D000B" w14:textId="335988FC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39" w:history="1">
              <w:r w:rsidR="0013407A" w:rsidRPr="004F2409">
                <w:rPr>
                  <w:rStyle w:val="aff9"/>
                  <w:lang w:val="ru-RU"/>
                </w:rPr>
                <w:t>https://www.youtube.com/playlist?list=PLvtJKssE5NrjK5iSNfLHub3VQIRAUPAi3</w:t>
              </w:r>
            </w:hyperlink>
            <w:r w:rsidR="0013407A">
              <w:rPr>
                <w:lang w:val="ru-RU"/>
              </w:rPr>
              <w:t xml:space="preserve"> </w:t>
            </w:r>
          </w:p>
        </w:tc>
      </w:tr>
      <w:tr w:rsidR="00530CF2" w:rsidRPr="008B5085" w14:paraId="0895A52B" w14:textId="77777777" w:rsidTr="00C4249A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275019" w14:textId="6EC4198C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45.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38A3F9" w14:textId="7414F649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Ф.И.Тютчев - певец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родной природы. Образ детства в в стихотворении "Как весел грохот летних бурь", образ осени в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стихотворении "Есть в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осени первоначальной..."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F77FF1" w14:textId="1DE567C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21.12.2022</w:t>
            </w:r>
          </w:p>
        </w:tc>
        <w:tc>
          <w:tcPr>
            <w:tcW w:w="1843" w:type="dxa"/>
          </w:tcPr>
          <w:p w14:paraId="7CF41D62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3C183AD4" w14:textId="672203D9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40" w:history="1">
              <w:r w:rsidR="00530CF2" w:rsidRPr="004F2409">
                <w:rPr>
                  <w:rStyle w:val="aff9"/>
                  <w:lang w:val="ru-RU"/>
                </w:rPr>
                <w:t>https://infourok.ru/biblioteka/type-55</w:t>
              </w:r>
            </w:hyperlink>
            <w:r w:rsidR="00530CF2">
              <w:rPr>
                <w:lang w:val="ru-RU"/>
              </w:rPr>
              <w:t xml:space="preserve"> </w:t>
            </w:r>
          </w:p>
        </w:tc>
      </w:tr>
      <w:tr w:rsidR="00530CF2" w:rsidRPr="008B5085" w14:paraId="0A9175BE" w14:textId="77777777" w:rsidTr="00817FCF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EE2767" w14:textId="0D62E91F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46.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95FECA" w14:textId="7F4FAC4C" w:rsidR="00530CF2" w:rsidRPr="008B5085" w:rsidRDefault="00530CF2" w:rsidP="00530CF2">
            <w:pPr>
              <w:autoSpaceDE w:val="0"/>
              <w:autoSpaceDN w:val="0"/>
              <w:spacing w:before="98" w:after="0" w:line="262" w:lineRule="auto"/>
              <w:ind w:left="72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Пейзажная лирика А.К.Толстого и А.А.Фета.</w:t>
            </w:r>
          </w:p>
          <w:p w14:paraId="1E6A90E2" w14:textId="270EC9D5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Художественные средства, передающие различные состочния природы и человека в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стихотворении А.К.Толстого "Где гнутся над омутом лозы" и стихотворении А.А.Фета "Задрожали листы,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облетая..."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44E851" w14:textId="00C58C8F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22.12.2022</w:t>
            </w:r>
          </w:p>
        </w:tc>
        <w:tc>
          <w:tcPr>
            <w:tcW w:w="1843" w:type="dxa"/>
          </w:tcPr>
          <w:p w14:paraId="639170CC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5DA1283C" w14:textId="5F004F92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41" w:history="1">
              <w:r w:rsidR="00530CF2" w:rsidRPr="004F2409">
                <w:rPr>
                  <w:rStyle w:val="aff9"/>
                </w:rPr>
                <w:t>http</w:t>
              </w:r>
              <w:r w:rsidR="00530CF2" w:rsidRPr="00530CF2">
                <w:rPr>
                  <w:rStyle w:val="aff9"/>
                  <w:lang w:val="ru-RU"/>
                </w:rPr>
                <w:t>://</w:t>
              </w:r>
              <w:r w:rsidR="00530CF2" w:rsidRPr="004F2409">
                <w:rPr>
                  <w:rStyle w:val="aff9"/>
                </w:rPr>
                <w:t>school</w:t>
              </w:r>
              <w:r w:rsidR="00530CF2" w:rsidRPr="00530CF2">
                <w:rPr>
                  <w:rStyle w:val="aff9"/>
                  <w:lang w:val="ru-RU"/>
                </w:rPr>
                <w:t>-</w:t>
              </w:r>
              <w:r w:rsidR="00530CF2" w:rsidRPr="004F2409">
                <w:rPr>
                  <w:rStyle w:val="aff9"/>
                </w:rPr>
                <w:t>collection</w:t>
              </w:r>
              <w:r w:rsidR="00530CF2" w:rsidRPr="00530CF2">
                <w:rPr>
                  <w:rStyle w:val="aff9"/>
                  <w:lang w:val="ru-RU"/>
                </w:rPr>
                <w:t>.</w:t>
              </w:r>
              <w:r w:rsidR="00530CF2" w:rsidRPr="004F2409">
                <w:rPr>
                  <w:rStyle w:val="aff9"/>
                </w:rPr>
                <w:t>edu</w:t>
              </w:r>
              <w:r w:rsidR="00530CF2" w:rsidRPr="00530CF2">
                <w:rPr>
                  <w:rStyle w:val="aff9"/>
                  <w:lang w:val="ru-RU"/>
                </w:rPr>
                <w:t>.</w:t>
              </w:r>
              <w:r w:rsidR="00530CF2" w:rsidRPr="004F2409">
                <w:rPr>
                  <w:rStyle w:val="aff9"/>
                </w:rPr>
                <w:t>ru</w:t>
              </w:r>
              <w:r w:rsidR="00530CF2" w:rsidRPr="00530CF2">
                <w:rPr>
                  <w:rStyle w:val="aff9"/>
                  <w:lang w:val="ru-RU"/>
                </w:rPr>
                <w:t>/</w:t>
              </w:r>
            </w:hyperlink>
            <w:r w:rsidR="00530CF2" w:rsidRPr="00530CF2">
              <w:rPr>
                <w:lang w:val="ru-RU"/>
              </w:rPr>
              <w:t xml:space="preserve"> </w:t>
            </w:r>
          </w:p>
        </w:tc>
      </w:tr>
      <w:tr w:rsidR="00530CF2" w:rsidRPr="008B5085" w14:paraId="3A523CCE" w14:textId="77777777" w:rsidTr="00817FCF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5EBBBD" w14:textId="66CA19BC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47.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55009A" w14:textId="7D61BD0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Богатство и разнообразие чувств  и настроений в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пейзажной лирике И.А.Бунина, А.А.Блока, С.А.Есенина (на примере "Помню - долгий зимний вечер", "Летний вечер", "Мелко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04DD99" w14:textId="35ADF722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10.01.2023</w:t>
            </w:r>
          </w:p>
        </w:tc>
        <w:tc>
          <w:tcPr>
            <w:tcW w:w="1843" w:type="dxa"/>
          </w:tcPr>
          <w:p w14:paraId="6FB625A0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39CE4C4F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</w:tr>
      <w:tr w:rsidR="00530CF2" w:rsidRPr="008B5085" w14:paraId="0405517E" w14:textId="77777777" w:rsidTr="00817FCF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F376F6" w14:textId="24CB482B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48.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27AA30" w14:textId="299DAEC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Человек и природа в стихотворениях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Н.М.Рубцова и Ю. П. Кузнецова ( на примере стихотворений  "Звезда полей" , "Цветы")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B8BFCB" w14:textId="6DEE9B22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11.01.2023</w:t>
            </w:r>
          </w:p>
        </w:tc>
        <w:tc>
          <w:tcPr>
            <w:tcW w:w="1843" w:type="dxa"/>
          </w:tcPr>
          <w:p w14:paraId="30A285BF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65F1B04C" w14:textId="02B605CF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42" w:history="1">
              <w:r w:rsidR="00530CF2" w:rsidRPr="004F2409">
                <w:rPr>
                  <w:rStyle w:val="aff9"/>
                  <w:lang w:val="ru-RU"/>
                </w:rPr>
                <w:t>https://infourok.ru/biblioteka/type-55</w:t>
              </w:r>
            </w:hyperlink>
            <w:r w:rsidR="00530CF2">
              <w:rPr>
                <w:lang w:val="ru-RU"/>
              </w:rPr>
              <w:t xml:space="preserve"> </w:t>
            </w:r>
          </w:p>
        </w:tc>
      </w:tr>
      <w:tr w:rsidR="00530CF2" w:rsidRPr="008B5085" w14:paraId="47FE09C6" w14:textId="77777777" w:rsidTr="00817FCF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14083E" w14:textId="78F8C1BC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49.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8D1894" w14:textId="7A2D2FB8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Развитие речи. Русские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поэты </w:t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XIX</w:t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XX</w:t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в о Родине, родной природе и о себе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F4A862" w14:textId="75C24D1A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12.01.2023</w:t>
            </w:r>
          </w:p>
        </w:tc>
        <w:tc>
          <w:tcPr>
            <w:tcW w:w="1843" w:type="dxa"/>
          </w:tcPr>
          <w:p w14:paraId="21EC5713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02D53279" w14:textId="113DF27B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43" w:history="1">
              <w:r w:rsidR="00530CF2" w:rsidRPr="004F2409">
                <w:rPr>
                  <w:rStyle w:val="aff9"/>
                  <w:lang w:val="ru-RU"/>
                </w:rPr>
                <w:t>http://school-collection.edu.ru</w:t>
              </w:r>
            </w:hyperlink>
            <w:r w:rsidR="00530CF2">
              <w:rPr>
                <w:lang w:val="ru-RU"/>
              </w:rPr>
              <w:t xml:space="preserve"> </w:t>
            </w:r>
          </w:p>
        </w:tc>
      </w:tr>
      <w:tr w:rsidR="00530CF2" w:rsidRPr="008B5085" w14:paraId="0E80A62A" w14:textId="77777777" w:rsidTr="00817FCF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C9C526" w14:textId="328CB1BC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50.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9D39F2" w14:textId="5A8B57EE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А.П.Чехов: жизнь и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творчество. Комическое в рассказе "Лошадиная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фамилия"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C4A533" w14:textId="3A14D20F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17.01.2023</w:t>
            </w:r>
          </w:p>
        </w:tc>
        <w:tc>
          <w:tcPr>
            <w:tcW w:w="1843" w:type="dxa"/>
          </w:tcPr>
          <w:p w14:paraId="7702566A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2FBA05E3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</w:tr>
      <w:tr w:rsidR="00530CF2" w:rsidRPr="008B5085" w14:paraId="2A08AE44" w14:textId="77777777" w:rsidTr="00817FCF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7364C8" w14:textId="2EB92F1C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51.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51235C" w14:textId="2146DE3D" w:rsidR="00530CF2" w:rsidRPr="008B5085" w:rsidRDefault="00530CF2" w:rsidP="00530CF2">
            <w:pPr>
              <w:autoSpaceDE w:val="0"/>
              <w:autoSpaceDN w:val="0"/>
              <w:spacing w:before="98" w:after="0" w:line="262" w:lineRule="auto"/>
              <w:ind w:left="72" w:right="144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Юмористический и сатирический талант А.П.</w:t>
            </w:r>
          </w:p>
          <w:p w14:paraId="7DEE5074" w14:textId="70C64042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Чехова в рассказе "Хирург"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915F76" w14:textId="4BCB6DC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18.01.2023 </w:t>
            </w:r>
          </w:p>
        </w:tc>
        <w:tc>
          <w:tcPr>
            <w:tcW w:w="1843" w:type="dxa"/>
          </w:tcPr>
          <w:p w14:paraId="76080C4D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2DCCEF65" w14:textId="74730EE0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44" w:history="1">
              <w:r w:rsidR="00530CF2" w:rsidRPr="004F2409">
                <w:rPr>
                  <w:rStyle w:val="aff9"/>
                </w:rPr>
                <w:t>http</w:t>
              </w:r>
              <w:r w:rsidR="00530CF2" w:rsidRPr="00530CF2">
                <w:rPr>
                  <w:rStyle w:val="aff9"/>
                  <w:lang w:val="ru-RU"/>
                </w:rPr>
                <w:t>://</w:t>
              </w:r>
              <w:r w:rsidR="00530CF2" w:rsidRPr="004F2409">
                <w:rPr>
                  <w:rStyle w:val="aff9"/>
                </w:rPr>
                <w:t>school</w:t>
              </w:r>
              <w:r w:rsidR="00530CF2" w:rsidRPr="00530CF2">
                <w:rPr>
                  <w:rStyle w:val="aff9"/>
                  <w:lang w:val="ru-RU"/>
                </w:rPr>
                <w:t>-</w:t>
              </w:r>
              <w:r w:rsidR="00530CF2" w:rsidRPr="004F2409">
                <w:rPr>
                  <w:rStyle w:val="aff9"/>
                </w:rPr>
                <w:t>collection</w:t>
              </w:r>
              <w:r w:rsidR="00530CF2" w:rsidRPr="00530CF2">
                <w:rPr>
                  <w:rStyle w:val="aff9"/>
                  <w:lang w:val="ru-RU"/>
                </w:rPr>
                <w:t>.</w:t>
              </w:r>
              <w:r w:rsidR="00530CF2" w:rsidRPr="004F2409">
                <w:rPr>
                  <w:rStyle w:val="aff9"/>
                </w:rPr>
                <w:t>edu</w:t>
              </w:r>
              <w:r w:rsidR="00530CF2" w:rsidRPr="00530CF2">
                <w:rPr>
                  <w:rStyle w:val="aff9"/>
                  <w:lang w:val="ru-RU"/>
                </w:rPr>
                <w:t>.</w:t>
              </w:r>
              <w:r w:rsidR="00530CF2" w:rsidRPr="004F2409">
                <w:rPr>
                  <w:rStyle w:val="aff9"/>
                </w:rPr>
                <w:t>ru</w:t>
              </w:r>
              <w:r w:rsidR="00530CF2" w:rsidRPr="00530CF2">
                <w:rPr>
                  <w:rStyle w:val="aff9"/>
                  <w:lang w:val="ru-RU"/>
                </w:rPr>
                <w:t>/</w:t>
              </w:r>
            </w:hyperlink>
            <w:r w:rsidR="00530CF2" w:rsidRPr="00530CF2">
              <w:rPr>
                <w:lang w:val="ru-RU"/>
              </w:rPr>
              <w:t xml:space="preserve"> </w:t>
            </w:r>
          </w:p>
        </w:tc>
      </w:tr>
      <w:tr w:rsidR="00530CF2" w:rsidRPr="008B5085" w14:paraId="28F88819" w14:textId="77777777" w:rsidTr="00817FCF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121F80" w14:textId="009C1AE4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52.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4F3F34" w14:textId="7FC05A7E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М.М.Зощенко: жизнь и творчество. Смешное в рассказе М.М.Зощенко "Галоша"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386F3A" w14:textId="563F4D73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19.01.2023 </w:t>
            </w:r>
          </w:p>
        </w:tc>
        <w:tc>
          <w:tcPr>
            <w:tcW w:w="1843" w:type="dxa"/>
          </w:tcPr>
          <w:p w14:paraId="730FECE4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44FFEB74" w14:textId="7D33BBB0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45" w:history="1">
              <w:r w:rsidR="0013407A" w:rsidRPr="004F2409">
                <w:rPr>
                  <w:rStyle w:val="aff9"/>
                  <w:lang w:val="ru-RU"/>
                </w:rPr>
                <w:t>https://www.youtube.com/playlist?list=PLvtJKssE5NrjK5iSNfLHub3VQIRAUPAi3</w:t>
              </w:r>
            </w:hyperlink>
            <w:r w:rsidR="0013407A">
              <w:rPr>
                <w:lang w:val="ru-RU"/>
              </w:rPr>
              <w:t xml:space="preserve"> </w:t>
            </w:r>
          </w:p>
        </w:tc>
      </w:tr>
      <w:tr w:rsidR="00530CF2" w:rsidRPr="008B5085" w14:paraId="09FFF3FD" w14:textId="77777777" w:rsidTr="0025286F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8A0172" w14:textId="6B68E6FE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lastRenderedPageBreak/>
              <w:t>53.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664E81" w14:textId="32727EB5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Смешное и грустное в рассказе М.М.Зощенко "Встреча"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DE6768" w14:textId="70F7FEA3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24.01.2023</w:t>
            </w:r>
          </w:p>
        </w:tc>
        <w:tc>
          <w:tcPr>
            <w:tcW w:w="1843" w:type="dxa"/>
          </w:tcPr>
          <w:p w14:paraId="7831D1A0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2A43E6F4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</w:tr>
      <w:tr w:rsidR="00530CF2" w:rsidRPr="008B5085" w14:paraId="62C032FD" w14:textId="77777777" w:rsidTr="0025286F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3FE01E" w14:textId="6D73B6E6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54.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85A303" w14:textId="36C88AC0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И.А.Куприн: жизнь и творчество. </w:t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Мир животных в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CB61D6" w14:textId="74F0A3AE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25.01.2023</w:t>
            </w:r>
          </w:p>
        </w:tc>
        <w:tc>
          <w:tcPr>
            <w:tcW w:w="1843" w:type="dxa"/>
          </w:tcPr>
          <w:p w14:paraId="0E752DFB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4071A47D" w14:textId="73ADF2D7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46" w:history="1">
              <w:r w:rsidR="0013407A" w:rsidRPr="004F2409">
                <w:rPr>
                  <w:rStyle w:val="aff9"/>
                  <w:lang w:val="ru-RU"/>
                </w:rPr>
                <w:t>https://www.youtube.com/playlist?list=PLvtJKssE5NrjK5iSNfLHub3VQIRAUPAi3</w:t>
              </w:r>
            </w:hyperlink>
            <w:r w:rsidR="0013407A">
              <w:rPr>
                <w:lang w:val="ru-RU"/>
              </w:rPr>
              <w:t xml:space="preserve"> </w:t>
            </w:r>
          </w:p>
        </w:tc>
      </w:tr>
      <w:tr w:rsidR="00530CF2" w:rsidRPr="008B5085" w14:paraId="1F55A003" w14:textId="77777777" w:rsidTr="0025286F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70FD1D" w14:textId="2CA9380D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55.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AAF5E9" w14:textId="0C7BE0C0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М.М.Пришвин: жизнь и творчество. Сказка-быль М.М.Пришвина "Кладовая солнца": нравственная суть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взаимоотношений Митраши и Насти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A8C437" w14:textId="4EC43CC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26.01.2023</w:t>
            </w:r>
          </w:p>
        </w:tc>
        <w:tc>
          <w:tcPr>
            <w:tcW w:w="1843" w:type="dxa"/>
          </w:tcPr>
          <w:p w14:paraId="357C30EC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786D9763" w14:textId="21491174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47" w:history="1">
              <w:r w:rsidR="00530CF2" w:rsidRPr="004F2409">
                <w:rPr>
                  <w:rStyle w:val="aff9"/>
                  <w:lang w:val="ru-RU"/>
                </w:rPr>
                <w:t>https://infourok.ru/biblioteka/type-55</w:t>
              </w:r>
            </w:hyperlink>
            <w:r w:rsidR="00530CF2">
              <w:rPr>
                <w:lang w:val="ru-RU"/>
              </w:rPr>
              <w:t xml:space="preserve"> </w:t>
            </w:r>
          </w:p>
        </w:tc>
      </w:tr>
      <w:tr w:rsidR="00530CF2" w:rsidRPr="008B5085" w14:paraId="21B7E7E4" w14:textId="77777777" w:rsidTr="0025286F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E84E0F" w14:textId="68951EC4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56.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076D6B" w14:textId="3BCA440F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Образ природы в сказке-были М.М.Пришвина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"Кладовая солнца"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FD5EC9" w14:textId="595C6DCA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31.01.2023</w:t>
            </w:r>
          </w:p>
        </w:tc>
        <w:tc>
          <w:tcPr>
            <w:tcW w:w="1843" w:type="dxa"/>
          </w:tcPr>
          <w:p w14:paraId="0B2A38B6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6DCE62F9" w14:textId="7E04546C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48" w:history="1">
              <w:r w:rsidR="00530CF2" w:rsidRPr="004F2409">
                <w:rPr>
                  <w:rStyle w:val="aff9"/>
                  <w:lang w:val="ru-RU"/>
                </w:rPr>
                <w:t>http://school-collection.edu.ru</w:t>
              </w:r>
            </w:hyperlink>
            <w:r w:rsidR="00530CF2">
              <w:rPr>
                <w:lang w:val="ru-RU"/>
              </w:rPr>
              <w:t xml:space="preserve"> </w:t>
            </w:r>
          </w:p>
        </w:tc>
      </w:tr>
      <w:tr w:rsidR="00530CF2" w:rsidRPr="008B5085" w14:paraId="420C02D9" w14:textId="77777777" w:rsidTr="0025286F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47CC01" w14:textId="59A1BAC8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57.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876180" w14:textId="77777777" w:rsidR="00530CF2" w:rsidRPr="008B5085" w:rsidRDefault="00530CF2" w:rsidP="00530CF2">
            <w:pPr>
              <w:autoSpaceDE w:val="0"/>
              <w:autoSpaceDN w:val="0"/>
              <w:spacing w:before="98" w:after="0" w:line="262" w:lineRule="auto"/>
              <w:ind w:left="72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К.Г.Паустовский: жизнь и творчество.</w:t>
            </w:r>
          </w:p>
          <w:p w14:paraId="086A025B" w14:textId="60B432FB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Ответственность человека перед природой (по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рассказу "Заячьи лапы")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E9152E" w14:textId="49ECD3DF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01.02.2023</w:t>
            </w:r>
          </w:p>
        </w:tc>
        <w:tc>
          <w:tcPr>
            <w:tcW w:w="1843" w:type="dxa"/>
          </w:tcPr>
          <w:p w14:paraId="39DE616D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234C52AA" w14:textId="01951330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49" w:history="1">
              <w:r w:rsidR="00530CF2" w:rsidRPr="004F2409">
                <w:rPr>
                  <w:rStyle w:val="aff9"/>
                </w:rPr>
                <w:t>http</w:t>
              </w:r>
              <w:r w:rsidR="00530CF2" w:rsidRPr="00530CF2">
                <w:rPr>
                  <w:rStyle w:val="aff9"/>
                  <w:lang w:val="ru-RU"/>
                </w:rPr>
                <w:t>://</w:t>
              </w:r>
              <w:r w:rsidR="00530CF2" w:rsidRPr="004F2409">
                <w:rPr>
                  <w:rStyle w:val="aff9"/>
                </w:rPr>
                <w:t>school</w:t>
              </w:r>
              <w:r w:rsidR="00530CF2" w:rsidRPr="00530CF2">
                <w:rPr>
                  <w:rStyle w:val="aff9"/>
                  <w:lang w:val="ru-RU"/>
                </w:rPr>
                <w:t>-</w:t>
              </w:r>
              <w:r w:rsidR="00530CF2" w:rsidRPr="004F2409">
                <w:rPr>
                  <w:rStyle w:val="aff9"/>
                </w:rPr>
                <w:t>collection</w:t>
              </w:r>
              <w:r w:rsidR="00530CF2" w:rsidRPr="00530CF2">
                <w:rPr>
                  <w:rStyle w:val="aff9"/>
                  <w:lang w:val="ru-RU"/>
                </w:rPr>
                <w:t>.</w:t>
              </w:r>
              <w:r w:rsidR="00530CF2" w:rsidRPr="004F2409">
                <w:rPr>
                  <w:rStyle w:val="aff9"/>
                </w:rPr>
                <w:t>edu</w:t>
              </w:r>
              <w:r w:rsidR="00530CF2" w:rsidRPr="00530CF2">
                <w:rPr>
                  <w:rStyle w:val="aff9"/>
                  <w:lang w:val="ru-RU"/>
                </w:rPr>
                <w:t>.</w:t>
              </w:r>
              <w:r w:rsidR="00530CF2" w:rsidRPr="004F2409">
                <w:rPr>
                  <w:rStyle w:val="aff9"/>
                </w:rPr>
                <w:t>ru</w:t>
              </w:r>
              <w:r w:rsidR="00530CF2" w:rsidRPr="00530CF2">
                <w:rPr>
                  <w:rStyle w:val="aff9"/>
                  <w:lang w:val="ru-RU"/>
                </w:rPr>
                <w:t>/</w:t>
              </w:r>
            </w:hyperlink>
            <w:r w:rsidR="00530CF2" w:rsidRPr="00530CF2">
              <w:rPr>
                <w:lang w:val="ru-RU"/>
              </w:rPr>
              <w:t xml:space="preserve"> </w:t>
            </w:r>
          </w:p>
        </w:tc>
      </w:tr>
      <w:tr w:rsidR="00530CF2" w:rsidRPr="008B5085" w14:paraId="0DE1AEF1" w14:textId="77777777" w:rsidTr="0025286F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D6166C" w14:textId="7C14ABF5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58.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271409" w14:textId="4015E1F8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А.П.Платонов: жизнь и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творчество. Сила любви в рассказе "Корова")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387F34" w14:textId="1D88E4A9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02.02.2023</w:t>
            </w:r>
          </w:p>
        </w:tc>
        <w:tc>
          <w:tcPr>
            <w:tcW w:w="1843" w:type="dxa"/>
          </w:tcPr>
          <w:p w14:paraId="0574B0F5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68B549EB" w14:textId="4DACB45D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50" w:history="1">
              <w:r w:rsidR="0013407A" w:rsidRPr="004F2409">
                <w:rPr>
                  <w:rStyle w:val="aff9"/>
                  <w:lang w:val="ru-RU"/>
                </w:rPr>
                <w:t>https://www.youtube.com/playlist?list=PLvtJKssE5NrjK5iSNfLHub3VQIRAUPAi3</w:t>
              </w:r>
            </w:hyperlink>
            <w:r w:rsidR="0013407A">
              <w:rPr>
                <w:lang w:val="ru-RU"/>
              </w:rPr>
              <w:t xml:space="preserve"> </w:t>
            </w:r>
          </w:p>
        </w:tc>
      </w:tr>
      <w:tr w:rsidR="00530CF2" w:rsidRPr="008B5085" w14:paraId="0BB7265D" w14:textId="77777777" w:rsidTr="0025286F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00FC9D" w14:textId="228ACCA0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59.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E7DB32" w14:textId="41D8CE52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Нравственные уроки в рассказе А.П.Платонова "Корова"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D0BD91" w14:textId="27B8E849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07.02.2023</w:t>
            </w:r>
          </w:p>
        </w:tc>
        <w:tc>
          <w:tcPr>
            <w:tcW w:w="1843" w:type="dxa"/>
          </w:tcPr>
          <w:p w14:paraId="36054A8E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0409EC34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</w:tr>
      <w:tr w:rsidR="00530CF2" w:rsidRPr="008B5085" w14:paraId="0C55B230" w14:textId="77777777" w:rsidTr="0025286F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477C5B" w14:textId="35700278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60.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7A55DF" w14:textId="4F31312A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Развитие речи. Сочинение " Каким должно быть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отношение людей к животным?" ( по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рассказам А.И.Куприна, М.М.Пришвина, К.Г.Пайстовского, А.П.Платонова)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3D294C" w14:textId="7BB3F788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08.02.2023</w:t>
            </w:r>
          </w:p>
        </w:tc>
        <w:tc>
          <w:tcPr>
            <w:tcW w:w="1843" w:type="dxa"/>
          </w:tcPr>
          <w:p w14:paraId="4A6627EB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4C163E02" w14:textId="1FEF9CFA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51" w:history="1">
              <w:r w:rsidR="00530CF2" w:rsidRPr="004F2409">
                <w:rPr>
                  <w:rStyle w:val="aff9"/>
                  <w:lang w:val="ru-RU"/>
                </w:rPr>
                <w:t>http://school-collection.edu.ru</w:t>
              </w:r>
            </w:hyperlink>
            <w:r w:rsidR="00530CF2">
              <w:rPr>
                <w:lang w:val="ru-RU"/>
              </w:rPr>
              <w:t xml:space="preserve"> </w:t>
            </w:r>
          </w:p>
        </w:tc>
      </w:tr>
      <w:tr w:rsidR="00530CF2" w:rsidRPr="008B5085" w14:paraId="3ED0097E" w14:textId="77777777" w:rsidTr="0025286F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A19EA6" w14:textId="2E9F3862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61.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501D86" w14:textId="2BBFEBB9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В.П.Астафьев: жизнь и творчество. Человек и природа в рассказе В.П.Астафьева "Васюткино озеро"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8961A5" w14:textId="422C1364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09.02.2023 </w:t>
            </w:r>
          </w:p>
        </w:tc>
        <w:tc>
          <w:tcPr>
            <w:tcW w:w="1843" w:type="dxa"/>
          </w:tcPr>
          <w:p w14:paraId="0E73A0C1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04EACD3B" w14:textId="0A082007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52" w:history="1">
              <w:r w:rsidR="00530CF2" w:rsidRPr="004F2409">
                <w:rPr>
                  <w:rStyle w:val="aff9"/>
                  <w:lang w:val="ru-RU"/>
                </w:rPr>
                <w:t>https://infourok.ru/biblioteka/type-55</w:t>
              </w:r>
            </w:hyperlink>
            <w:r w:rsidR="00530CF2">
              <w:rPr>
                <w:lang w:val="ru-RU"/>
              </w:rPr>
              <w:t xml:space="preserve"> </w:t>
            </w:r>
          </w:p>
        </w:tc>
      </w:tr>
      <w:tr w:rsidR="00530CF2" w:rsidRPr="008B5085" w14:paraId="5A3DD0EE" w14:textId="77777777" w:rsidTr="00F25D30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08F9AE" w14:textId="424CB281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62.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5F74B5" w14:textId="1368D8EE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Уроки выживания (по рассказу В.П.астафьева "Васюткино озеро")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0D1E31" w14:textId="4E72E403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14.02.2023</w:t>
            </w:r>
          </w:p>
        </w:tc>
        <w:tc>
          <w:tcPr>
            <w:tcW w:w="1843" w:type="dxa"/>
          </w:tcPr>
          <w:p w14:paraId="084C20DC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6B95507E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</w:tr>
      <w:tr w:rsidR="00530CF2" w:rsidRPr="008B5085" w14:paraId="496A4B5C" w14:textId="77777777" w:rsidTr="00F25D30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852EAE" w14:textId="3856E2AD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63.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5C721F" w14:textId="7842D3DF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Развитие речи. Сочинение "Какие черты характера Васютки вызывают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уважение и восхищение?" </w:t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( по рассказу "Васюткино озеро")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92EFD8" w14:textId="28A21684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15.02.2023</w:t>
            </w:r>
          </w:p>
        </w:tc>
        <w:tc>
          <w:tcPr>
            <w:tcW w:w="1843" w:type="dxa"/>
          </w:tcPr>
          <w:p w14:paraId="0108107B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2D6CFE73" w14:textId="10D27CBD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53" w:history="1">
              <w:r w:rsidR="00530CF2" w:rsidRPr="004F2409">
                <w:rPr>
                  <w:rStyle w:val="aff9"/>
                </w:rPr>
                <w:t>http</w:t>
              </w:r>
              <w:r w:rsidR="00530CF2" w:rsidRPr="00530CF2">
                <w:rPr>
                  <w:rStyle w:val="aff9"/>
                  <w:lang w:val="ru-RU"/>
                </w:rPr>
                <w:t>://</w:t>
              </w:r>
              <w:r w:rsidR="00530CF2" w:rsidRPr="004F2409">
                <w:rPr>
                  <w:rStyle w:val="aff9"/>
                </w:rPr>
                <w:t>school</w:t>
              </w:r>
              <w:r w:rsidR="00530CF2" w:rsidRPr="00530CF2">
                <w:rPr>
                  <w:rStyle w:val="aff9"/>
                  <w:lang w:val="ru-RU"/>
                </w:rPr>
                <w:t>-</w:t>
              </w:r>
              <w:r w:rsidR="00530CF2" w:rsidRPr="004F2409">
                <w:rPr>
                  <w:rStyle w:val="aff9"/>
                </w:rPr>
                <w:t>collection</w:t>
              </w:r>
              <w:r w:rsidR="00530CF2" w:rsidRPr="00530CF2">
                <w:rPr>
                  <w:rStyle w:val="aff9"/>
                  <w:lang w:val="ru-RU"/>
                </w:rPr>
                <w:t>.</w:t>
              </w:r>
              <w:r w:rsidR="00530CF2" w:rsidRPr="004F2409">
                <w:rPr>
                  <w:rStyle w:val="aff9"/>
                </w:rPr>
                <w:t>edu</w:t>
              </w:r>
              <w:r w:rsidR="00530CF2" w:rsidRPr="00530CF2">
                <w:rPr>
                  <w:rStyle w:val="aff9"/>
                  <w:lang w:val="ru-RU"/>
                </w:rPr>
                <w:t>.</w:t>
              </w:r>
              <w:r w:rsidR="00530CF2" w:rsidRPr="004F2409">
                <w:rPr>
                  <w:rStyle w:val="aff9"/>
                </w:rPr>
                <w:t>ru</w:t>
              </w:r>
              <w:r w:rsidR="00530CF2" w:rsidRPr="00530CF2">
                <w:rPr>
                  <w:rStyle w:val="aff9"/>
                  <w:lang w:val="ru-RU"/>
                </w:rPr>
                <w:t>/</w:t>
              </w:r>
            </w:hyperlink>
            <w:r w:rsidR="00530CF2" w:rsidRPr="00530CF2">
              <w:rPr>
                <w:lang w:val="ru-RU"/>
              </w:rPr>
              <w:t xml:space="preserve"> </w:t>
            </w:r>
          </w:p>
        </w:tc>
      </w:tr>
      <w:tr w:rsidR="00530CF2" w:rsidRPr="008B5085" w14:paraId="490D6CDF" w14:textId="77777777" w:rsidTr="00F25D30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D9D5A4" w14:textId="36C707BA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64.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E59BD6" w14:textId="6441D32A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Ю.Я.Яковлев: жизнь и творчество. "Это не должно повториться!" (по рассказу "Девочки с Васильевского острова")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9867D7" w14:textId="6D468E1B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16.02.2023</w:t>
            </w:r>
          </w:p>
        </w:tc>
        <w:tc>
          <w:tcPr>
            <w:tcW w:w="1843" w:type="dxa"/>
          </w:tcPr>
          <w:p w14:paraId="40D469C3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2FEA42B2" w14:textId="5EA4A1A8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54" w:history="1">
              <w:r w:rsidR="00530CF2" w:rsidRPr="004F2409">
                <w:rPr>
                  <w:rStyle w:val="aff9"/>
                  <w:lang w:val="ru-RU"/>
                </w:rPr>
                <w:t>https://infourok.ru/biblioteka/type-55</w:t>
              </w:r>
            </w:hyperlink>
            <w:r w:rsidR="00530CF2">
              <w:rPr>
                <w:lang w:val="ru-RU"/>
              </w:rPr>
              <w:t xml:space="preserve"> </w:t>
            </w:r>
          </w:p>
        </w:tc>
      </w:tr>
      <w:tr w:rsidR="00530CF2" w:rsidRPr="008B5085" w14:paraId="5E55BC60" w14:textId="77777777" w:rsidTr="00F25D30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16886C" w14:textId="2C1E6C3D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65.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7C4FCE" w14:textId="262B1C2E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В.П.Катаев: жизнь и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творчество. Ребенок на войне ( по повести "Сын полка")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0E70FE" w14:textId="46C69EF0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21.02.2023</w:t>
            </w:r>
          </w:p>
        </w:tc>
        <w:tc>
          <w:tcPr>
            <w:tcW w:w="1843" w:type="dxa"/>
          </w:tcPr>
          <w:p w14:paraId="5311B456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69402EF1" w14:textId="790965B3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55" w:history="1">
              <w:r w:rsidR="0013407A" w:rsidRPr="004F2409">
                <w:rPr>
                  <w:rStyle w:val="aff9"/>
                  <w:lang w:val="ru-RU"/>
                </w:rPr>
                <w:t>https://www.youtube.com/playlist?list=PLvtJKssE5NrjK5iSNfLHub3VQIRAUPAi3</w:t>
              </w:r>
            </w:hyperlink>
            <w:r w:rsidR="0013407A">
              <w:rPr>
                <w:lang w:val="ru-RU"/>
              </w:rPr>
              <w:t xml:space="preserve"> </w:t>
            </w:r>
          </w:p>
        </w:tc>
      </w:tr>
      <w:tr w:rsidR="00530CF2" w:rsidRPr="008B5085" w14:paraId="6C3C55E6" w14:textId="77777777" w:rsidTr="00F25D30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288D23" w14:textId="5EE4D724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66.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BB3E86" w14:textId="0C1E7665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У войны не детское лицо (по повести В.П.Катаева "Сын полка")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5A671B" w14:textId="4CCC443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22.02.2023</w:t>
            </w:r>
          </w:p>
        </w:tc>
        <w:tc>
          <w:tcPr>
            <w:tcW w:w="1843" w:type="dxa"/>
          </w:tcPr>
          <w:p w14:paraId="09325B24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6BDF2FDE" w14:textId="003D7423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56" w:history="1">
              <w:r w:rsidR="00530CF2" w:rsidRPr="004F2409">
                <w:rPr>
                  <w:rStyle w:val="aff9"/>
                  <w:lang w:val="ru-RU"/>
                </w:rPr>
                <w:t>http://school-collection.edu.ru</w:t>
              </w:r>
            </w:hyperlink>
            <w:r w:rsidR="00530CF2">
              <w:rPr>
                <w:lang w:val="ru-RU"/>
              </w:rPr>
              <w:t xml:space="preserve"> </w:t>
            </w:r>
          </w:p>
        </w:tc>
      </w:tr>
      <w:tr w:rsidR="00530CF2" w:rsidRPr="008B5085" w14:paraId="704652CB" w14:textId="77777777" w:rsidTr="00F25D30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B85B4E" w14:textId="07B0ACE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lastRenderedPageBreak/>
              <w:t>67.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9397D3" w14:textId="79A7C733" w:rsidR="00530CF2" w:rsidRPr="008B5085" w:rsidRDefault="00530CF2" w:rsidP="00530CF2">
            <w:pPr>
              <w:autoSpaceDE w:val="0"/>
              <w:autoSpaceDN w:val="0"/>
              <w:spacing w:before="98" w:after="0" w:line="230" w:lineRule="auto"/>
              <w:ind w:left="72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Внеклассное чтение.Проблема нравственного взросления героя в повести В.Богомолова "Иван"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346759" w14:textId="5361C274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23.02.2023</w:t>
            </w:r>
          </w:p>
        </w:tc>
        <w:tc>
          <w:tcPr>
            <w:tcW w:w="1843" w:type="dxa"/>
          </w:tcPr>
          <w:p w14:paraId="626D982C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2173BDD5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</w:tr>
      <w:tr w:rsidR="00530CF2" w:rsidRPr="008B5085" w14:paraId="47AE932F" w14:textId="77777777" w:rsidTr="00F25D30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E31B59" w14:textId="4CE8F4C5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68.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9D0ADD" w14:textId="5B36E6D1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В.П.Крапивин: жизнь и творчество. Урок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мужества, доброты и настоящей дружбы (по сказочной повести В.П.Крапивина "Дети Синего Фламинго")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B6787B" w14:textId="686DB920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28.02.2023</w:t>
            </w:r>
          </w:p>
        </w:tc>
        <w:tc>
          <w:tcPr>
            <w:tcW w:w="1843" w:type="dxa"/>
          </w:tcPr>
          <w:p w14:paraId="4938E95D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275D7718" w14:textId="40C8E79E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57" w:history="1">
              <w:r w:rsidR="00530CF2" w:rsidRPr="004F2409">
                <w:rPr>
                  <w:rStyle w:val="aff9"/>
                </w:rPr>
                <w:t>http</w:t>
              </w:r>
              <w:r w:rsidR="00530CF2" w:rsidRPr="00530CF2">
                <w:rPr>
                  <w:rStyle w:val="aff9"/>
                  <w:lang w:val="ru-RU"/>
                </w:rPr>
                <w:t>://</w:t>
              </w:r>
              <w:r w:rsidR="00530CF2" w:rsidRPr="004F2409">
                <w:rPr>
                  <w:rStyle w:val="aff9"/>
                </w:rPr>
                <w:t>school</w:t>
              </w:r>
              <w:r w:rsidR="00530CF2" w:rsidRPr="00530CF2">
                <w:rPr>
                  <w:rStyle w:val="aff9"/>
                  <w:lang w:val="ru-RU"/>
                </w:rPr>
                <w:t>-</w:t>
              </w:r>
              <w:r w:rsidR="00530CF2" w:rsidRPr="004F2409">
                <w:rPr>
                  <w:rStyle w:val="aff9"/>
                </w:rPr>
                <w:t>collection</w:t>
              </w:r>
              <w:r w:rsidR="00530CF2" w:rsidRPr="00530CF2">
                <w:rPr>
                  <w:rStyle w:val="aff9"/>
                  <w:lang w:val="ru-RU"/>
                </w:rPr>
                <w:t>.</w:t>
              </w:r>
              <w:r w:rsidR="00530CF2" w:rsidRPr="004F2409">
                <w:rPr>
                  <w:rStyle w:val="aff9"/>
                </w:rPr>
                <w:t>edu</w:t>
              </w:r>
              <w:r w:rsidR="00530CF2" w:rsidRPr="00530CF2">
                <w:rPr>
                  <w:rStyle w:val="aff9"/>
                  <w:lang w:val="ru-RU"/>
                </w:rPr>
                <w:t>.</w:t>
              </w:r>
              <w:r w:rsidR="00530CF2" w:rsidRPr="004F2409">
                <w:rPr>
                  <w:rStyle w:val="aff9"/>
                </w:rPr>
                <w:t>ru</w:t>
              </w:r>
              <w:r w:rsidR="00530CF2" w:rsidRPr="00530CF2">
                <w:rPr>
                  <w:rStyle w:val="aff9"/>
                  <w:lang w:val="ru-RU"/>
                </w:rPr>
                <w:t>/</w:t>
              </w:r>
            </w:hyperlink>
            <w:r w:rsidR="00530CF2" w:rsidRPr="00530CF2">
              <w:rPr>
                <w:lang w:val="ru-RU"/>
              </w:rPr>
              <w:t xml:space="preserve"> </w:t>
            </w:r>
          </w:p>
        </w:tc>
      </w:tr>
      <w:tr w:rsidR="00530CF2" w:rsidRPr="008B5085" w14:paraId="7BABD4B5" w14:textId="77777777" w:rsidTr="00F25D30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514626" w14:textId="31BCFAE4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69.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FCCBA3" w14:textId="39F1C1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А.А.Гиваргизов: жизнь и творчество. Приемы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создания комического в рассказах А.Гиваргизова (по рассказам "Педсовет", "Памятник кошке")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1D1004" w14:textId="5463EA6C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01.03.2023</w:t>
            </w:r>
          </w:p>
        </w:tc>
        <w:tc>
          <w:tcPr>
            <w:tcW w:w="1843" w:type="dxa"/>
          </w:tcPr>
          <w:p w14:paraId="31FC678F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3B1DA766" w14:textId="17069CBD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58" w:history="1">
              <w:r w:rsidR="0013407A" w:rsidRPr="004F2409">
                <w:rPr>
                  <w:rStyle w:val="aff9"/>
                  <w:lang w:val="ru-RU"/>
                </w:rPr>
                <w:t>https://www.youtube.com/playlist?list=PLvtJKssE5NrjK5iSNfLHub3VQIRAUPAi3</w:t>
              </w:r>
            </w:hyperlink>
            <w:r w:rsidR="0013407A">
              <w:rPr>
                <w:lang w:val="ru-RU"/>
              </w:rPr>
              <w:t xml:space="preserve"> </w:t>
            </w:r>
          </w:p>
        </w:tc>
      </w:tr>
      <w:tr w:rsidR="00530CF2" w:rsidRPr="008B5085" w14:paraId="11DE5909" w14:textId="77777777" w:rsidTr="00B662B0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0C3019" w14:textId="671EB910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70.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9DEACE" w14:textId="20AE9519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М.С.Аромштам: жизнь и творчество. Два взгляда на мир в повести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М.С.Аромштам "Когда отдыхают ангелы"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458B66" w14:textId="4CAE18D8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02.03.2023</w:t>
            </w:r>
          </w:p>
        </w:tc>
        <w:tc>
          <w:tcPr>
            <w:tcW w:w="1843" w:type="dxa"/>
          </w:tcPr>
          <w:p w14:paraId="28018220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5CE9D6B2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</w:tr>
      <w:tr w:rsidR="00530CF2" w:rsidRPr="008B5085" w14:paraId="216B332B" w14:textId="77777777" w:rsidTr="00B662B0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0A771A" w14:textId="649AA45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71.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87E934" w14:textId="385FD7F0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Развитие речи. Сочинение "Детство - это огромный край, откуда приходит каждый"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0A31AD" w14:textId="4DFBEE22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07.03.2023</w:t>
            </w:r>
          </w:p>
        </w:tc>
        <w:tc>
          <w:tcPr>
            <w:tcW w:w="1843" w:type="dxa"/>
          </w:tcPr>
          <w:p w14:paraId="2520A61F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7091B8CB" w14:textId="5AFA233E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59" w:history="1">
              <w:r w:rsidR="00530CF2" w:rsidRPr="004F2409">
                <w:rPr>
                  <w:rStyle w:val="aff9"/>
                  <w:lang w:val="ru-RU"/>
                </w:rPr>
                <w:t>https://infourok.ru/biblioteka/type-55</w:t>
              </w:r>
            </w:hyperlink>
            <w:r w:rsidR="00530CF2">
              <w:rPr>
                <w:lang w:val="ru-RU"/>
              </w:rPr>
              <w:t xml:space="preserve"> </w:t>
            </w:r>
          </w:p>
        </w:tc>
      </w:tr>
      <w:tr w:rsidR="00530CF2" w:rsidRPr="008B5085" w14:paraId="1DFF3B49" w14:textId="77777777" w:rsidTr="00B662B0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96AFFF" w14:textId="5270A2A9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72.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EA8608" w14:textId="745FEB33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К.Булычев: жизнь и творчество. Реальность и фантастика в повести К.Булычева "Девочка, с которой ничего не случится"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24A3D1" w14:textId="54EB7C1F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08.03.2023</w:t>
            </w:r>
          </w:p>
        </w:tc>
        <w:tc>
          <w:tcPr>
            <w:tcW w:w="1843" w:type="dxa"/>
          </w:tcPr>
          <w:p w14:paraId="07AD6AA3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22E09D4C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</w:tr>
      <w:tr w:rsidR="00530CF2" w:rsidRPr="008B5085" w14:paraId="0BEFEC5B" w14:textId="77777777" w:rsidTr="00B662B0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922EB8" w14:textId="6201C219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73.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172274" w14:textId="02E3BBE5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Тема любви к миру и приключениям в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фантастической повести К.Булычева "Девочка, с которой ничего не случится"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91C5A2" w14:textId="69058F12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09.03.2023</w:t>
            </w:r>
          </w:p>
        </w:tc>
        <w:tc>
          <w:tcPr>
            <w:tcW w:w="1843" w:type="dxa"/>
          </w:tcPr>
          <w:p w14:paraId="4757BDAE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0C149049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</w:tr>
      <w:tr w:rsidR="00530CF2" w:rsidRPr="008B5085" w14:paraId="1644502D" w14:textId="77777777" w:rsidTr="00B662B0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4B1C81" w14:textId="6642C3CF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74.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91323D" w14:textId="29E6E0E2" w:rsidR="00530CF2" w:rsidRPr="008B5085" w:rsidRDefault="00530CF2" w:rsidP="00530CF2">
            <w:pPr>
              <w:autoSpaceDE w:val="0"/>
              <w:autoSpaceDN w:val="0"/>
              <w:spacing w:before="98" w:after="0" w:line="230" w:lineRule="auto"/>
              <w:ind w:left="72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Внеклассное чтение.Какой должна быть мечта? (по рассказу К.Булычева "В продажу поступили золотые</w:t>
            </w: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рыбки")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4142E6" w14:textId="154E8F44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14.03.2023</w:t>
            </w:r>
          </w:p>
        </w:tc>
        <w:tc>
          <w:tcPr>
            <w:tcW w:w="1843" w:type="dxa"/>
          </w:tcPr>
          <w:p w14:paraId="2DB04B65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5F49335D" w14:textId="2B7D7A64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60" w:history="1">
              <w:r w:rsidR="00530CF2" w:rsidRPr="004F2409">
                <w:rPr>
                  <w:rStyle w:val="aff9"/>
                </w:rPr>
                <w:t>http</w:t>
              </w:r>
              <w:r w:rsidR="00530CF2" w:rsidRPr="00530CF2">
                <w:rPr>
                  <w:rStyle w:val="aff9"/>
                  <w:lang w:val="ru-RU"/>
                </w:rPr>
                <w:t>://</w:t>
              </w:r>
              <w:r w:rsidR="00530CF2" w:rsidRPr="004F2409">
                <w:rPr>
                  <w:rStyle w:val="aff9"/>
                </w:rPr>
                <w:t>school</w:t>
              </w:r>
              <w:r w:rsidR="00530CF2" w:rsidRPr="00530CF2">
                <w:rPr>
                  <w:rStyle w:val="aff9"/>
                  <w:lang w:val="ru-RU"/>
                </w:rPr>
                <w:t>-</w:t>
              </w:r>
              <w:r w:rsidR="00530CF2" w:rsidRPr="004F2409">
                <w:rPr>
                  <w:rStyle w:val="aff9"/>
                </w:rPr>
                <w:t>collection</w:t>
              </w:r>
              <w:r w:rsidR="00530CF2" w:rsidRPr="00530CF2">
                <w:rPr>
                  <w:rStyle w:val="aff9"/>
                  <w:lang w:val="ru-RU"/>
                </w:rPr>
                <w:t>.</w:t>
              </w:r>
              <w:r w:rsidR="00530CF2" w:rsidRPr="004F2409">
                <w:rPr>
                  <w:rStyle w:val="aff9"/>
                </w:rPr>
                <w:t>edu</w:t>
              </w:r>
              <w:r w:rsidR="00530CF2" w:rsidRPr="00530CF2">
                <w:rPr>
                  <w:rStyle w:val="aff9"/>
                  <w:lang w:val="ru-RU"/>
                </w:rPr>
                <w:t>.</w:t>
              </w:r>
              <w:r w:rsidR="00530CF2" w:rsidRPr="004F2409">
                <w:rPr>
                  <w:rStyle w:val="aff9"/>
                </w:rPr>
                <w:t>ru</w:t>
              </w:r>
              <w:r w:rsidR="00530CF2" w:rsidRPr="00530CF2">
                <w:rPr>
                  <w:rStyle w:val="aff9"/>
                  <w:lang w:val="ru-RU"/>
                </w:rPr>
                <w:t>/</w:t>
              </w:r>
            </w:hyperlink>
            <w:r w:rsidR="00530CF2" w:rsidRPr="00530CF2">
              <w:rPr>
                <w:lang w:val="ru-RU"/>
              </w:rPr>
              <w:t xml:space="preserve"> </w:t>
            </w:r>
          </w:p>
        </w:tc>
      </w:tr>
      <w:tr w:rsidR="00530CF2" w:rsidRPr="008B5085" w14:paraId="37313ABA" w14:textId="77777777" w:rsidTr="00B662B0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C49C92" w14:textId="3D339DE2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75.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B77F27" w14:textId="003CBF12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Р.Г.Гамзатов: жизнь и творчество. Любовь к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Родине в стихотворении Р.Г.Гамзатова "Песнь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соловья"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95ED83" w14:textId="01DAE27F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15.03.2023</w:t>
            </w:r>
          </w:p>
        </w:tc>
        <w:tc>
          <w:tcPr>
            <w:tcW w:w="1843" w:type="dxa"/>
          </w:tcPr>
          <w:p w14:paraId="06C57543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6030476E" w14:textId="664678C1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61" w:history="1">
              <w:r w:rsidR="0013407A" w:rsidRPr="004F2409">
                <w:rPr>
                  <w:rStyle w:val="aff9"/>
                  <w:lang w:val="ru-RU"/>
                </w:rPr>
                <w:t>https://www.youtube.com/playlist?list=PLvtJKssE5NrjK5iSNfLHub3VQIRAUPAi3</w:t>
              </w:r>
            </w:hyperlink>
            <w:r w:rsidR="0013407A">
              <w:rPr>
                <w:lang w:val="ru-RU"/>
              </w:rPr>
              <w:t xml:space="preserve"> </w:t>
            </w:r>
          </w:p>
        </w:tc>
      </w:tr>
      <w:tr w:rsidR="00530CF2" w:rsidRPr="008B5085" w14:paraId="2C653BCD" w14:textId="77777777" w:rsidTr="00B662B0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A6BD65" w14:textId="357AD275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76.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BCC4FF" w14:textId="43E89FD5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Развитие речи. Ритм и рифма. </w:t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Размеры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стихосложения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DE6DD6" w14:textId="452FDDDB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16.03.2023 </w:t>
            </w:r>
          </w:p>
        </w:tc>
        <w:tc>
          <w:tcPr>
            <w:tcW w:w="1843" w:type="dxa"/>
          </w:tcPr>
          <w:p w14:paraId="212886AE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2AC3962E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</w:tr>
      <w:tr w:rsidR="00530CF2" w:rsidRPr="008B5085" w14:paraId="455A0078" w14:textId="77777777" w:rsidTr="00B662B0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B40030" w14:textId="4E4881A0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77.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780DAD" w14:textId="4EA1A965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Х.К.Андерсен: жизнь и творчество. Великая сила в сказке Х.К.Андерсена "Снежная королева"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B17054" w14:textId="585EEB7B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21.03.2023</w:t>
            </w:r>
          </w:p>
        </w:tc>
        <w:tc>
          <w:tcPr>
            <w:tcW w:w="1843" w:type="dxa"/>
          </w:tcPr>
          <w:p w14:paraId="682F0F1E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7063F279" w14:textId="09716285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62" w:history="1">
              <w:r w:rsidR="00530CF2" w:rsidRPr="004F2409">
                <w:rPr>
                  <w:rStyle w:val="aff9"/>
                  <w:lang w:val="ru-RU"/>
                </w:rPr>
                <w:t>https://infourok.ru/biblioteka/type-55</w:t>
              </w:r>
            </w:hyperlink>
            <w:r w:rsidR="00530CF2">
              <w:rPr>
                <w:lang w:val="ru-RU"/>
              </w:rPr>
              <w:t xml:space="preserve"> </w:t>
            </w:r>
          </w:p>
        </w:tc>
      </w:tr>
      <w:tr w:rsidR="00530CF2" w:rsidRPr="008B5085" w14:paraId="4ED41CF3" w14:textId="77777777" w:rsidTr="00B662B0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D0E6D1" w14:textId="2AEC72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78.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33B6FD" w14:textId="4BF012DA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Что есть красота? (по сказке Х.К.Андерсена "Снежная королева")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000AA8" w14:textId="4C7CC51E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22.03.2023</w:t>
            </w:r>
          </w:p>
        </w:tc>
        <w:tc>
          <w:tcPr>
            <w:tcW w:w="1843" w:type="dxa"/>
          </w:tcPr>
          <w:p w14:paraId="64A5CDE2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47D844CC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</w:tr>
      <w:tr w:rsidR="00530CF2" w:rsidRPr="008B5085" w14:paraId="3A8090CC" w14:textId="77777777" w:rsidTr="00C14FCB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67841F" w14:textId="42C52A23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79.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447E0B" w14:textId="094F77B9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Л.Кэрролл: жизнь и творчество. Бессмыслица как средство создания чудесных ситуаций в сказочной повести Л.Кэрролла "Алиса в стране чудес"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A42B3C" w14:textId="5DCACC7C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23.03.2023</w:t>
            </w:r>
          </w:p>
        </w:tc>
        <w:tc>
          <w:tcPr>
            <w:tcW w:w="1843" w:type="dxa"/>
          </w:tcPr>
          <w:p w14:paraId="0B1B8254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396388B6" w14:textId="10F37E16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63" w:history="1">
              <w:r w:rsidR="0013407A" w:rsidRPr="004F2409">
                <w:rPr>
                  <w:rStyle w:val="aff9"/>
                  <w:lang w:val="ru-RU"/>
                </w:rPr>
                <w:t>https://www.youtube.com/playlist?list=PLvtJKssE5NrjK5iSNfLHub3VQIRAUPAi3</w:t>
              </w:r>
            </w:hyperlink>
            <w:r w:rsidR="0013407A">
              <w:rPr>
                <w:lang w:val="ru-RU"/>
              </w:rPr>
              <w:t xml:space="preserve"> </w:t>
            </w:r>
          </w:p>
        </w:tc>
      </w:tr>
      <w:tr w:rsidR="00530CF2" w:rsidRPr="008B5085" w14:paraId="6E030157" w14:textId="77777777" w:rsidTr="00C14FCB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3FC46A" w14:textId="7103E30D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80.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5EFC56" w14:textId="48B0A12A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Логика абсурда или бессмыслица со смыслом по повести Л.Кэрролла "Алиса в стране чудес"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034362" w14:textId="4813A9D5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04.04.2023</w:t>
            </w:r>
          </w:p>
        </w:tc>
        <w:tc>
          <w:tcPr>
            <w:tcW w:w="1843" w:type="dxa"/>
          </w:tcPr>
          <w:p w14:paraId="193D0622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5520FFD2" w14:textId="6B509EE5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64" w:history="1">
              <w:r w:rsidR="00530CF2" w:rsidRPr="004F2409">
                <w:rPr>
                  <w:rStyle w:val="aff9"/>
                </w:rPr>
                <w:t>http</w:t>
              </w:r>
              <w:r w:rsidR="00530CF2" w:rsidRPr="00530CF2">
                <w:rPr>
                  <w:rStyle w:val="aff9"/>
                  <w:lang w:val="ru-RU"/>
                </w:rPr>
                <w:t>://</w:t>
              </w:r>
              <w:r w:rsidR="00530CF2" w:rsidRPr="004F2409">
                <w:rPr>
                  <w:rStyle w:val="aff9"/>
                </w:rPr>
                <w:t>school</w:t>
              </w:r>
              <w:r w:rsidR="00530CF2" w:rsidRPr="00530CF2">
                <w:rPr>
                  <w:rStyle w:val="aff9"/>
                  <w:lang w:val="ru-RU"/>
                </w:rPr>
                <w:t>-</w:t>
              </w:r>
              <w:r w:rsidR="00530CF2" w:rsidRPr="004F2409">
                <w:rPr>
                  <w:rStyle w:val="aff9"/>
                </w:rPr>
                <w:t>collection</w:t>
              </w:r>
              <w:r w:rsidR="00530CF2" w:rsidRPr="00530CF2">
                <w:rPr>
                  <w:rStyle w:val="aff9"/>
                  <w:lang w:val="ru-RU"/>
                </w:rPr>
                <w:t>.</w:t>
              </w:r>
              <w:r w:rsidR="00530CF2" w:rsidRPr="004F2409">
                <w:rPr>
                  <w:rStyle w:val="aff9"/>
                </w:rPr>
                <w:t>edu</w:t>
              </w:r>
              <w:r w:rsidR="00530CF2" w:rsidRPr="00530CF2">
                <w:rPr>
                  <w:rStyle w:val="aff9"/>
                  <w:lang w:val="ru-RU"/>
                </w:rPr>
                <w:t>.</w:t>
              </w:r>
              <w:r w:rsidR="00530CF2" w:rsidRPr="004F2409">
                <w:rPr>
                  <w:rStyle w:val="aff9"/>
                </w:rPr>
                <w:t>ru</w:t>
              </w:r>
              <w:r w:rsidR="00530CF2" w:rsidRPr="00530CF2">
                <w:rPr>
                  <w:rStyle w:val="aff9"/>
                  <w:lang w:val="ru-RU"/>
                </w:rPr>
                <w:t>/</w:t>
              </w:r>
            </w:hyperlink>
            <w:r w:rsidR="00530CF2" w:rsidRPr="00530CF2">
              <w:rPr>
                <w:lang w:val="ru-RU"/>
              </w:rPr>
              <w:t xml:space="preserve"> </w:t>
            </w:r>
          </w:p>
        </w:tc>
      </w:tr>
      <w:tr w:rsidR="00530CF2" w:rsidRPr="008B5085" w14:paraId="5C46D8E2" w14:textId="77777777" w:rsidTr="00C14FCB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574F95" w14:textId="1DC44B24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lastRenderedPageBreak/>
              <w:t>81.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94CD0A" w14:textId="60F76BC9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Р.Брэдбери: жизнь и творчество. Что нужно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человеку для счастья? </w:t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(по рассказам Р.Брэдбери </w:t>
            </w:r>
            <w:r>
              <w:br/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"Каникулы", "Звук бегущих ног")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8ABE2A" w14:textId="356722BA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05.04.2023</w:t>
            </w:r>
          </w:p>
        </w:tc>
        <w:tc>
          <w:tcPr>
            <w:tcW w:w="1843" w:type="dxa"/>
          </w:tcPr>
          <w:p w14:paraId="14AE40AE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7BF40A94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</w:tr>
      <w:tr w:rsidR="00530CF2" w:rsidRPr="008B5085" w14:paraId="2B00AFA9" w14:textId="77777777" w:rsidTr="00C14FCB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FB3F87" w14:textId="63D06592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82.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C0E752" w14:textId="313CF928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Р.Л.Стивенсон: жизнь и творчество. В поисках сокровищ (по произведениям Р.Л.Стивенсона "Остров сокровищ", "Черная стрела")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77275A" w14:textId="50AC04F3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06.04.2023</w:t>
            </w:r>
          </w:p>
        </w:tc>
        <w:tc>
          <w:tcPr>
            <w:tcW w:w="1843" w:type="dxa"/>
          </w:tcPr>
          <w:p w14:paraId="4A2D9D7B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52FF6634" w14:textId="3BD26B5C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530CF2">
              <w:rPr>
                <w:lang w:val="ru-RU"/>
              </w:rPr>
              <w:t>https://infourok.ru/biblioteka/type-55</w:t>
            </w:r>
          </w:p>
        </w:tc>
      </w:tr>
      <w:tr w:rsidR="00530CF2" w:rsidRPr="008B5085" w14:paraId="07371012" w14:textId="77777777" w:rsidTr="00C14FCB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5FA6E8" w14:textId="33CBFA93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83.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92FB2E" w14:textId="33589FD6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Э.Сетон-Томпсон: жизнь и творчество. Образы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животных и образы людей в рассказе "Королевская аналостанка"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BAF8F0" w14:textId="7246ADC6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11.04.2023</w:t>
            </w:r>
          </w:p>
        </w:tc>
        <w:tc>
          <w:tcPr>
            <w:tcW w:w="1843" w:type="dxa"/>
          </w:tcPr>
          <w:p w14:paraId="30ECF850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0DFEE8D6" w14:textId="00265130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65" w:history="1">
              <w:r w:rsidR="0013407A" w:rsidRPr="004F2409">
                <w:rPr>
                  <w:rStyle w:val="aff9"/>
                  <w:lang w:val="ru-RU"/>
                </w:rPr>
                <w:t>http://school-collection.edu.ru</w:t>
              </w:r>
            </w:hyperlink>
            <w:r w:rsidR="0013407A">
              <w:rPr>
                <w:lang w:val="ru-RU"/>
              </w:rPr>
              <w:t xml:space="preserve"> </w:t>
            </w:r>
          </w:p>
        </w:tc>
      </w:tr>
      <w:tr w:rsidR="00530CF2" w:rsidRPr="008B5085" w14:paraId="3AAD0C3D" w14:textId="77777777" w:rsidTr="00C14FCB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702A19" w14:textId="69F8A4B0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84.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0BFDAF" w14:textId="305936F4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Дж.Даррелл: жизнь и творчество. Мифландия и мифические животные в повести Джеральда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Даррелла "Говорящий сверток"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102565" w14:textId="1C857A6B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12.04.2023</w:t>
            </w:r>
          </w:p>
        </w:tc>
        <w:tc>
          <w:tcPr>
            <w:tcW w:w="1843" w:type="dxa"/>
          </w:tcPr>
          <w:p w14:paraId="29779997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6C4C001B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</w:tr>
      <w:tr w:rsidR="00530CF2" w:rsidRPr="008B5085" w14:paraId="125BD4B5" w14:textId="77777777" w:rsidTr="00C14FCB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BB4087" w14:textId="70D6074B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85.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A72FA4" w14:textId="6E3B1DFB" w:rsidR="00530CF2" w:rsidRPr="008B5085" w:rsidRDefault="00530CF2" w:rsidP="00530CF2">
            <w:pPr>
              <w:autoSpaceDE w:val="0"/>
              <w:autoSpaceDN w:val="0"/>
              <w:spacing w:before="98" w:after="0" w:line="230" w:lineRule="auto"/>
              <w:ind w:left="72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Внеклассное чтение.Дж.Р.Киплинг: жизнь и творчество. Изображение мира джунглей и его </w:t>
            </w:r>
            <w:r w:rsidRPr="008B5085">
              <w:rPr>
                <w:lang w:val="ru-RU"/>
              </w:rPr>
              <w:br/>
            </w: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законов в сказке Дж.Р.Киплинга "Маугли"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DB940D" w14:textId="47B62D84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13.04.2023</w:t>
            </w:r>
          </w:p>
        </w:tc>
        <w:tc>
          <w:tcPr>
            <w:tcW w:w="1843" w:type="dxa"/>
          </w:tcPr>
          <w:p w14:paraId="0BCB78BD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17E39F1D" w14:textId="4E3EA55E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66" w:history="1">
              <w:r w:rsidR="00530CF2" w:rsidRPr="004F2409">
                <w:rPr>
                  <w:rStyle w:val="aff9"/>
                </w:rPr>
                <w:t>http</w:t>
              </w:r>
              <w:r w:rsidR="00530CF2" w:rsidRPr="00530CF2">
                <w:rPr>
                  <w:rStyle w:val="aff9"/>
                  <w:lang w:val="ru-RU"/>
                </w:rPr>
                <w:t>://</w:t>
              </w:r>
              <w:r w:rsidR="00530CF2" w:rsidRPr="004F2409">
                <w:rPr>
                  <w:rStyle w:val="aff9"/>
                </w:rPr>
                <w:t>school</w:t>
              </w:r>
              <w:r w:rsidR="00530CF2" w:rsidRPr="00530CF2">
                <w:rPr>
                  <w:rStyle w:val="aff9"/>
                  <w:lang w:val="ru-RU"/>
                </w:rPr>
                <w:t>-</w:t>
              </w:r>
              <w:r w:rsidR="00530CF2" w:rsidRPr="004F2409">
                <w:rPr>
                  <w:rStyle w:val="aff9"/>
                </w:rPr>
                <w:t>collection</w:t>
              </w:r>
              <w:r w:rsidR="00530CF2" w:rsidRPr="00530CF2">
                <w:rPr>
                  <w:rStyle w:val="aff9"/>
                  <w:lang w:val="ru-RU"/>
                </w:rPr>
                <w:t>.</w:t>
              </w:r>
              <w:r w:rsidR="00530CF2" w:rsidRPr="004F2409">
                <w:rPr>
                  <w:rStyle w:val="aff9"/>
                </w:rPr>
                <w:t>edu</w:t>
              </w:r>
              <w:r w:rsidR="00530CF2" w:rsidRPr="00530CF2">
                <w:rPr>
                  <w:rStyle w:val="aff9"/>
                  <w:lang w:val="ru-RU"/>
                </w:rPr>
                <w:t>.</w:t>
              </w:r>
              <w:r w:rsidR="00530CF2" w:rsidRPr="004F2409">
                <w:rPr>
                  <w:rStyle w:val="aff9"/>
                </w:rPr>
                <w:t>ru</w:t>
              </w:r>
              <w:r w:rsidR="00530CF2" w:rsidRPr="00530CF2">
                <w:rPr>
                  <w:rStyle w:val="aff9"/>
                  <w:lang w:val="ru-RU"/>
                </w:rPr>
                <w:t>/</w:t>
              </w:r>
            </w:hyperlink>
            <w:r w:rsidR="00530CF2" w:rsidRPr="00530CF2">
              <w:rPr>
                <w:lang w:val="ru-RU"/>
              </w:rPr>
              <w:t xml:space="preserve"> </w:t>
            </w:r>
          </w:p>
        </w:tc>
      </w:tr>
      <w:tr w:rsidR="00530CF2" w:rsidRPr="008B5085" w14:paraId="09B4BB48" w14:textId="77777777" w:rsidTr="00C14FCB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FBEDEE" w14:textId="45CBD9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86.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E3BCEB" w14:textId="386276BC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8B5085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Итоговая контрольная работа за курс 5 класса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D36E12" w14:textId="32FD0835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18.04.2023 </w:t>
            </w:r>
          </w:p>
        </w:tc>
        <w:tc>
          <w:tcPr>
            <w:tcW w:w="1843" w:type="dxa"/>
          </w:tcPr>
          <w:p w14:paraId="2F327531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3DC6ABAC" w14:textId="3D700FC3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67" w:history="1">
              <w:r w:rsidR="0013407A" w:rsidRPr="004F2409">
                <w:rPr>
                  <w:rStyle w:val="aff9"/>
                  <w:lang w:val="ru-RU"/>
                </w:rPr>
                <w:t>https://www.youtube.com/playlist?list=PLvtJKssE5NrjK5iSNfLHub3VQIRAUPAi3</w:t>
              </w:r>
            </w:hyperlink>
            <w:r w:rsidR="0013407A">
              <w:rPr>
                <w:lang w:val="ru-RU"/>
              </w:rPr>
              <w:t xml:space="preserve"> </w:t>
            </w:r>
          </w:p>
        </w:tc>
      </w:tr>
      <w:tr w:rsidR="00530CF2" w:rsidRPr="008B5085" w14:paraId="12B12B67" w14:textId="77777777" w:rsidTr="00B008F8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816BCE" w14:textId="7DB170C5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87.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11B5F3" w14:textId="1B40347F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CA3D8B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Итоговый контрольный тест за курс 5 класса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7DE559" w14:textId="32690F65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19.04.2023</w:t>
            </w:r>
          </w:p>
        </w:tc>
        <w:tc>
          <w:tcPr>
            <w:tcW w:w="1843" w:type="dxa"/>
          </w:tcPr>
          <w:p w14:paraId="3BD45868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5C50614A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</w:tr>
      <w:tr w:rsidR="00530CF2" w:rsidRPr="008B5085" w14:paraId="39E08A86" w14:textId="77777777" w:rsidTr="00B008F8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DAC7E4" w14:textId="092ABA9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88.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333585" w14:textId="5B771453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CA3D8B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В.М.Гаршин: жизнь и творчество. Героическое и обыденное в сказке В.М.Гаршина "</w:t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Attalea</w:t>
            </w:r>
            <w:r w:rsidRPr="00CA3D8B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Princeps</w:t>
            </w:r>
            <w:r w:rsidRPr="00CA3D8B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"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98F1EE" w14:textId="03805E13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20.04.2023</w:t>
            </w:r>
          </w:p>
        </w:tc>
        <w:tc>
          <w:tcPr>
            <w:tcW w:w="1843" w:type="dxa"/>
          </w:tcPr>
          <w:p w14:paraId="4A85FD4B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11530B2D" w14:textId="374AEE84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68" w:history="1">
              <w:r w:rsidR="00530CF2" w:rsidRPr="004F2409">
                <w:rPr>
                  <w:rStyle w:val="aff9"/>
                  <w:lang w:val="ru-RU"/>
                </w:rPr>
                <w:t>https://infourok.ru/biblioteka/type-55</w:t>
              </w:r>
            </w:hyperlink>
            <w:r w:rsidR="00530CF2">
              <w:rPr>
                <w:lang w:val="ru-RU"/>
              </w:rPr>
              <w:t xml:space="preserve"> </w:t>
            </w:r>
          </w:p>
        </w:tc>
      </w:tr>
      <w:tr w:rsidR="00530CF2" w:rsidRPr="008B5085" w14:paraId="58D5F1D4" w14:textId="77777777" w:rsidTr="00B008F8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2F13F6" w14:textId="3A4AB0C8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89.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1DCA0B" w14:textId="5E6CCAA9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CA3D8B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Соцветие мудростей в сказке В.М.Гаршина "</w:t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Attalea</w:t>
            </w:r>
            <w:r w:rsidRPr="00CA3D8B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4"/>
              </w:rPr>
              <w:t>Princeps</w:t>
            </w:r>
            <w:r w:rsidRPr="00CA3D8B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"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DCBD46" w14:textId="6EA5C435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25.04.2023</w:t>
            </w:r>
          </w:p>
        </w:tc>
        <w:tc>
          <w:tcPr>
            <w:tcW w:w="1843" w:type="dxa"/>
          </w:tcPr>
          <w:p w14:paraId="5B55DF86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086D0142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</w:tr>
      <w:tr w:rsidR="00530CF2" w:rsidRPr="008B5085" w14:paraId="4BC3E23E" w14:textId="77777777" w:rsidTr="00B008F8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AB3C57" w14:textId="0EA7A5B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90.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36A5C8" w14:textId="3A87A9D6" w:rsidR="00530CF2" w:rsidRPr="008B5085" w:rsidRDefault="00530CF2" w:rsidP="00530CF2">
            <w:pPr>
              <w:autoSpaceDE w:val="0"/>
              <w:autoSpaceDN w:val="0"/>
              <w:spacing w:before="98" w:after="0" w:line="262" w:lineRule="auto"/>
              <w:ind w:left="72" w:right="1008"/>
              <w:rPr>
                <w:lang w:val="ru-RU"/>
              </w:rPr>
            </w:pPr>
            <w:r w:rsidRPr="00CA3D8B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М.Твен: жизнь и творчество.Неповторимый мир детства в романе М.Твена"Приключения Тома Сойера"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82AAC5" w14:textId="68652621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26.04.2023</w:t>
            </w:r>
          </w:p>
        </w:tc>
        <w:tc>
          <w:tcPr>
            <w:tcW w:w="1843" w:type="dxa"/>
          </w:tcPr>
          <w:p w14:paraId="7CDE1B7C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6FD14EAB" w14:textId="2CE407BD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69" w:history="1">
              <w:r w:rsidR="0013407A" w:rsidRPr="004F2409">
                <w:rPr>
                  <w:rStyle w:val="aff9"/>
                  <w:lang w:val="ru-RU"/>
                </w:rPr>
                <w:t>https://www.youtube.com/playlist?list=PLvtJKssE5NrjK5iSNfLHub3VQIRAUPAi3</w:t>
              </w:r>
            </w:hyperlink>
            <w:r w:rsidR="0013407A">
              <w:rPr>
                <w:lang w:val="ru-RU"/>
              </w:rPr>
              <w:t xml:space="preserve"> </w:t>
            </w:r>
          </w:p>
        </w:tc>
      </w:tr>
      <w:tr w:rsidR="00530CF2" w:rsidRPr="008B5085" w14:paraId="442C09C1" w14:textId="77777777" w:rsidTr="00B008F8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CB428F" w14:textId="433BE49A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91.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C54036" w14:textId="6BBDC561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CA3D8B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Тема воспитания ребенка в обществе в романе </w:t>
            </w:r>
            <w:r w:rsidRPr="00CA3D8B">
              <w:rPr>
                <w:lang w:val="ru-RU"/>
              </w:rPr>
              <w:br/>
            </w:r>
            <w:r w:rsidRPr="00CA3D8B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М.Твена "Приключения Тома Сойера"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3D56C5" w14:textId="0B74AA04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27.04.2023</w:t>
            </w:r>
          </w:p>
        </w:tc>
        <w:tc>
          <w:tcPr>
            <w:tcW w:w="1843" w:type="dxa"/>
          </w:tcPr>
          <w:p w14:paraId="2236A6D9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25ABA029" w14:textId="7ECD8EEB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70" w:history="1">
              <w:r w:rsidR="00530CF2" w:rsidRPr="004F2409">
                <w:rPr>
                  <w:rStyle w:val="aff9"/>
                </w:rPr>
                <w:t>http</w:t>
              </w:r>
              <w:r w:rsidR="00530CF2" w:rsidRPr="00530CF2">
                <w:rPr>
                  <w:rStyle w:val="aff9"/>
                  <w:lang w:val="ru-RU"/>
                </w:rPr>
                <w:t>://</w:t>
              </w:r>
              <w:r w:rsidR="00530CF2" w:rsidRPr="004F2409">
                <w:rPr>
                  <w:rStyle w:val="aff9"/>
                </w:rPr>
                <w:t>school</w:t>
              </w:r>
              <w:r w:rsidR="00530CF2" w:rsidRPr="00530CF2">
                <w:rPr>
                  <w:rStyle w:val="aff9"/>
                  <w:lang w:val="ru-RU"/>
                </w:rPr>
                <w:t>-</w:t>
              </w:r>
              <w:r w:rsidR="00530CF2" w:rsidRPr="004F2409">
                <w:rPr>
                  <w:rStyle w:val="aff9"/>
                </w:rPr>
                <w:t>collection</w:t>
              </w:r>
              <w:r w:rsidR="00530CF2" w:rsidRPr="00530CF2">
                <w:rPr>
                  <w:rStyle w:val="aff9"/>
                  <w:lang w:val="ru-RU"/>
                </w:rPr>
                <w:t>.</w:t>
              </w:r>
              <w:r w:rsidR="00530CF2" w:rsidRPr="004F2409">
                <w:rPr>
                  <w:rStyle w:val="aff9"/>
                </w:rPr>
                <w:t>edu</w:t>
              </w:r>
              <w:r w:rsidR="00530CF2" w:rsidRPr="00530CF2">
                <w:rPr>
                  <w:rStyle w:val="aff9"/>
                  <w:lang w:val="ru-RU"/>
                </w:rPr>
                <w:t>.</w:t>
              </w:r>
              <w:r w:rsidR="00530CF2" w:rsidRPr="004F2409">
                <w:rPr>
                  <w:rStyle w:val="aff9"/>
                </w:rPr>
                <w:t>ru</w:t>
              </w:r>
              <w:r w:rsidR="00530CF2" w:rsidRPr="00530CF2">
                <w:rPr>
                  <w:rStyle w:val="aff9"/>
                  <w:lang w:val="ru-RU"/>
                </w:rPr>
                <w:t>/</w:t>
              </w:r>
            </w:hyperlink>
            <w:r w:rsidR="00530CF2" w:rsidRPr="00530CF2">
              <w:rPr>
                <w:lang w:val="ru-RU"/>
              </w:rPr>
              <w:t xml:space="preserve"> </w:t>
            </w:r>
          </w:p>
        </w:tc>
      </w:tr>
      <w:tr w:rsidR="00530CF2" w:rsidRPr="008B5085" w14:paraId="56149D5B" w14:textId="77777777" w:rsidTr="00B008F8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7F082E" w14:textId="6A4A077B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92.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0DF398" w14:textId="77777777" w:rsidR="00530CF2" w:rsidRPr="00CA3D8B" w:rsidRDefault="00530CF2" w:rsidP="00530CF2">
            <w:pPr>
              <w:autoSpaceDE w:val="0"/>
              <w:autoSpaceDN w:val="0"/>
              <w:spacing w:before="98" w:after="0" w:line="262" w:lineRule="auto"/>
              <w:ind w:left="72" w:right="288"/>
              <w:rPr>
                <w:lang w:val="ru-RU"/>
              </w:rPr>
            </w:pPr>
            <w:r w:rsidRPr="00CA3D8B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Дж.Р.Р.Толкин; жизнь и творчество.</w:t>
            </w:r>
          </w:p>
          <w:p w14:paraId="6C69A918" w14:textId="1C13AD9E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CA3D8B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Отличительные черты жанр</w:t>
            </w: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а</w:t>
            </w:r>
            <w:r w:rsidRPr="00CA3D8B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фэнтези в повести Дж.Р.Р.Толкина "Хоббит, или Туда и обратно"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88FC80" w14:textId="15AB0FC2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02.05.2023</w:t>
            </w:r>
          </w:p>
        </w:tc>
        <w:tc>
          <w:tcPr>
            <w:tcW w:w="1843" w:type="dxa"/>
          </w:tcPr>
          <w:p w14:paraId="1E4B7ADE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50B54B3F" w14:textId="708FD3ED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71" w:history="1">
              <w:r w:rsidR="0013407A" w:rsidRPr="004F2409">
                <w:rPr>
                  <w:rStyle w:val="aff9"/>
                  <w:lang w:val="ru-RU"/>
                </w:rPr>
                <w:t>http://school-collection.edu.ru</w:t>
              </w:r>
            </w:hyperlink>
            <w:r w:rsidR="0013407A">
              <w:rPr>
                <w:lang w:val="ru-RU"/>
              </w:rPr>
              <w:t xml:space="preserve"> </w:t>
            </w:r>
          </w:p>
        </w:tc>
      </w:tr>
      <w:tr w:rsidR="00530CF2" w:rsidRPr="008B5085" w14:paraId="03E69429" w14:textId="77777777" w:rsidTr="00B008F8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E5945B" w14:textId="7F8C9849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93.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796144" w14:textId="4FBB2413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CA3D8B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"Путешествие с Бильбо Бэггинсом" (по </w:t>
            </w:r>
            <w:r w:rsidRPr="00CA3D8B">
              <w:rPr>
                <w:lang w:val="ru-RU"/>
              </w:rPr>
              <w:br/>
            </w:r>
            <w:r w:rsidRPr="00CA3D8B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фантастической повести Дж.Р.Р.Толкина "Хоббит, или Туда и обратно"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95516F" w14:textId="5E8830B5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03.05.2023</w:t>
            </w:r>
          </w:p>
        </w:tc>
        <w:tc>
          <w:tcPr>
            <w:tcW w:w="1843" w:type="dxa"/>
          </w:tcPr>
          <w:p w14:paraId="7761E018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00DEF195" w14:textId="267400E3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72" w:history="1">
              <w:r w:rsidR="0013407A" w:rsidRPr="004F2409">
                <w:rPr>
                  <w:rStyle w:val="aff9"/>
                  <w:lang w:val="ru-RU"/>
                </w:rPr>
                <w:t>https://www.youtube.com/playlist?list=PLvtJKssE5NrjK5iSNfLHub3VQIRAUPAi3</w:t>
              </w:r>
            </w:hyperlink>
            <w:r w:rsidR="0013407A">
              <w:rPr>
                <w:lang w:val="ru-RU"/>
              </w:rPr>
              <w:t xml:space="preserve"> </w:t>
            </w:r>
          </w:p>
        </w:tc>
      </w:tr>
      <w:tr w:rsidR="00530CF2" w:rsidRPr="008B5085" w14:paraId="0E2EE95A" w14:textId="77777777" w:rsidTr="00B008F8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CE90C2" w14:textId="5963DAF9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lastRenderedPageBreak/>
              <w:t>94.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9439B9" w14:textId="057D3945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CA3D8B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Джек Лондон: жизнь и творчество. Что значит быть взрослым? (по произведению </w:t>
            </w:r>
            <w:r w:rsidRPr="00DD7C03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Дж.Лондона "Сказание о Кише")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776797" w14:textId="29C1888A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04.05.2023</w:t>
            </w:r>
          </w:p>
        </w:tc>
        <w:tc>
          <w:tcPr>
            <w:tcW w:w="1843" w:type="dxa"/>
          </w:tcPr>
          <w:p w14:paraId="6ECDEF95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6D6D1E43" w14:textId="1BE73D5C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73" w:history="1">
              <w:r w:rsidR="00530CF2" w:rsidRPr="004F2409">
                <w:rPr>
                  <w:rStyle w:val="aff9"/>
                  <w:lang w:val="ru-RU"/>
                </w:rPr>
                <w:t>https://infourok.ru/biblioteka/type-55</w:t>
              </w:r>
            </w:hyperlink>
            <w:r w:rsidR="00530CF2">
              <w:rPr>
                <w:lang w:val="ru-RU"/>
              </w:rPr>
              <w:t xml:space="preserve"> </w:t>
            </w:r>
          </w:p>
        </w:tc>
      </w:tr>
      <w:tr w:rsidR="00530CF2" w:rsidRPr="008B5085" w14:paraId="7CF513C9" w14:textId="77777777" w:rsidTr="00B008F8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BAE2A9" w14:textId="7AEB8C8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95.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963360" w14:textId="397B240F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CA3D8B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Драматизм и оптимизм "Сказания о Кише" </w:t>
            </w:r>
            <w:r w:rsidRPr="00CA3D8B">
              <w:rPr>
                <w:lang w:val="ru-RU"/>
              </w:rPr>
              <w:br/>
            </w:r>
            <w:r w:rsidRPr="00CA3D8B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Дж.Лондон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3DDCBE" w14:textId="009FE87C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09.05.2023 </w:t>
            </w:r>
          </w:p>
        </w:tc>
        <w:tc>
          <w:tcPr>
            <w:tcW w:w="1843" w:type="dxa"/>
          </w:tcPr>
          <w:p w14:paraId="7D4A2A07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213B59E9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</w:tr>
      <w:tr w:rsidR="00530CF2" w:rsidRPr="008B5085" w14:paraId="14FBE85B" w14:textId="77777777" w:rsidTr="00F3004B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05058C" w14:textId="57C35FFE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96.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B2ABB2" w14:textId="7D466B89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CA3D8B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Мир глазами животных (по повести Дж.Лондона "Белый Клык")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718B5B" w14:textId="7561B0C3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10.05.2023</w:t>
            </w:r>
          </w:p>
        </w:tc>
        <w:tc>
          <w:tcPr>
            <w:tcW w:w="1843" w:type="dxa"/>
          </w:tcPr>
          <w:p w14:paraId="33FBE4AC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61806051" w14:textId="5D4DAB16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74" w:history="1">
              <w:r w:rsidR="00530CF2" w:rsidRPr="004F2409">
                <w:rPr>
                  <w:rStyle w:val="aff9"/>
                </w:rPr>
                <w:t>http</w:t>
              </w:r>
              <w:r w:rsidR="00530CF2" w:rsidRPr="00530CF2">
                <w:rPr>
                  <w:rStyle w:val="aff9"/>
                  <w:lang w:val="ru-RU"/>
                </w:rPr>
                <w:t>://</w:t>
              </w:r>
              <w:r w:rsidR="00530CF2" w:rsidRPr="004F2409">
                <w:rPr>
                  <w:rStyle w:val="aff9"/>
                </w:rPr>
                <w:t>school</w:t>
              </w:r>
              <w:r w:rsidR="00530CF2" w:rsidRPr="00530CF2">
                <w:rPr>
                  <w:rStyle w:val="aff9"/>
                  <w:lang w:val="ru-RU"/>
                </w:rPr>
                <w:t>-</w:t>
              </w:r>
              <w:r w:rsidR="00530CF2" w:rsidRPr="004F2409">
                <w:rPr>
                  <w:rStyle w:val="aff9"/>
                </w:rPr>
                <w:t>collection</w:t>
              </w:r>
              <w:r w:rsidR="00530CF2" w:rsidRPr="00530CF2">
                <w:rPr>
                  <w:rStyle w:val="aff9"/>
                  <w:lang w:val="ru-RU"/>
                </w:rPr>
                <w:t>.</w:t>
              </w:r>
              <w:r w:rsidR="00530CF2" w:rsidRPr="004F2409">
                <w:rPr>
                  <w:rStyle w:val="aff9"/>
                </w:rPr>
                <w:t>edu</w:t>
              </w:r>
              <w:r w:rsidR="00530CF2" w:rsidRPr="00530CF2">
                <w:rPr>
                  <w:rStyle w:val="aff9"/>
                  <w:lang w:val="ru-RU"/>
                </w:rPr>
                <w:t>.</w:t>
              </w:r>
              <w:r w:rsidR="00530CF2" w:rsidRPr="004F2409">
                <w:rPr>
                  <w:rStyle w:val="aff9"/>
                </w:rPr>
                <w:t>ru</w:t>
              </w:r>
              <w:r w:rsidR="00530CF2" w:rsidRPr="00530CF2">
                <w:rPr>
                  <w:rStyle w:val="aff9"/>
                  <w:lang w:val="ru-RU"/>
                </w:rPr>
                <w:t>/</w:t>
              </w:r>
            </w:hyperlink>
            <w:r w:rsidR="00530CF2" w:rsidRPr="00530CF2">
              <w:rPr>
                <w:lang w:val="ru-RU"/>
              </w:rPr>
              <w:t xml:space="preserve"> </w:t>
            </w:r>
          </w:p>
        </w:tc>
      </w:tr>
      <w:tr w:rsidR="00530CF2" w:rsidRPr="008B5085" w14:paraId="2888DA9E" w14:textId="77777777" w:rsidTr="00D669A2">
        <w:trPr>
          <w:trHeight w:val="585"/>
        </w:trPr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0DB83D" w14:textId="119865ED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97.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61B315" w14:textId="1E8AF204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CA3D8B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Повесть о победе любви над "царством ненависти" (по повести Дж.Лондона "Белый Клык")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200BEF" w14:textId="3FC722D3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11.05.2023</w:t>
            </w:r>
          </w:p>
        </w:tc>
        <w:tc>
          <w:tcPr>
            <w:tcW w:w="1843" w:type="dxa"/>
          </w:tcPr>
          <w:p w14:paraId="1776D1D4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445C6B30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</w:tr>
      <w:tr w:rsidR="00530CF2" w:rsidRPr="008B5085" w14:paraId="2E7DB8F9" w14:textId="77777777" w:rsidTr="00F3004B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37B27F" w14:textId="537350C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98.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C77678" w14:textId="300ACFBA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CA3D8B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О.Уайльд: жизнь и творчество. Любовь и самопожертвование в сказке О.Уайльда </w:t>
            </w:r>
            <w:r w:rsidRPr="00CA3D8B">
              <w:rPr>
                <w:lang w:val="ru-RU"/>
              </w:rPr>
              <w:br/>
            </w:r>
            <w:r w:rsidRPr="00CA3D8B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"Соловей и роза"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18CC9C" w14:textId="558FD5CA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16.05.2023</w:t>
            </w:r>
          </w:p>
        </w:tc>
        <w:tc>
          <w:tcPr>
            <w:tcW w:w="1843" w:type="dxa"/>
          </w:tcPr>
          <w:p w14:paraId="796E4F8A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17EE5D4B" w14:textId="61350EE4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75" w:history="1">
              <w:r w:rsidR="0013407A" w:rsidRPr="004F2409">
                <w:rPr>
                  <w:rStyle w:val="aff9"/>
                  <w:lang w:val="ru-RU"/>
                </w:rPr>
                <w:t>http://school-collection.edu.ru</w:t>
              </w:r>
            </w:hyperlink>
            <w:r w:rsidR="0013407A">
              <w:rPr>
                <w:lang w:val="ru-RU"/>
              </w:rPr>
              <w:t xml:space="preserve"> </w:t>
            </w:r>
          </w:p>
        </w:tc>
      </w:tr>
      <w:tr w:rsidR="00530CF2" w:rsidRPr="008B5085" w14:paraId="774DF9C4" w14:textId="77777777" w:rsidTr="00F3004B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2E012D" w14:textId="294F1806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99.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EFD13A" w14:textId="28CCE865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CA3D8B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Д.Дефо: жизнь и творчество. Необычайные приключения героя романа Д.Дэфо "Робинзон Крузо"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3A4230" w14:textId="0A0977C2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17.05.2023</w:t>
            </w:r>
          </w:p>
        </w:tc>
        <w:tc>
          <w:tcPr>
            <w:tcW w:w="1843" w:type="dxa"/>
          </w:tcPr>
          <w:p w14:paraId="5409F40B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1CE42436" w14:textId="7107C0E5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76" w:history="1">
              <w:r w:rsidR="0013407A" w:rsidRPr="004F2409">
                <w:rPr>
                  <w:rStyle w:val="aff9"/>
                  <w:lang w:val="ru-RU"/>
                </w:rPr>
                <w:t>https://www.youtube.com/playlist?list=PLvtJKssE5NrjK5iSNfLHub3VQIRAUPAi3</w:t>
              </w:r>
            </w:hyperlink>
            <w:r w:rsidR="0013407A">
              <w:rPr>
                <w:lang w:val="ru-RU"/>
              </w:rPr>
              <w:t xml:space="preserve"> </w:t>
            </w:r>
          </w:p>
        </w:tc>
      </w:tr>
      <w:tr w:rsidR="00530CF2" w:rsidRPr="008B5085" w14:paraId="55463750" w14:textId="77777777" w:rsidTr="00F3004B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73BF5B" w14:textId="3000274F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100. 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80AFF2" w14:textId="10F0C211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CA3D8B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Д.Дефо "Робинзон Крузо"- произведение о силе </w:t>
            </w:r>
            <w:r w:rsidRPr="00CA3D8B">
              <w:rPr>
                <w:lang w:val="ru-RU"/>
              </w:rPr>
              <w:br/>
            </w:r>
            <w:r w:rsidRPr="00CA3D8B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человеческого духа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EA9EFF" w14:textId="28440AFF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18.05.2023</w:t>
            </w:r>
          </w:p>
        </w:tc>
        <w:tc>
          <w:tcPr>
            <w:tcW w:w="1843" w:type="dxa"/>
          </w:tcPr>
          <w:p w14:paraId="1EE26C70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6F66C952" w14:textId="29B39C04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77" w:history="1">
              <w:r w:rsidR="00530CF2" w:rsidRPr="004F2409">
                <w:rPr>
                  <w:rStyle w:val="aff9"/>
                  <w:lang w:val="ru-RU"/>
                </w:rPr>
                <w:t>https://infourok.ru/biblioteka/type-55</w:t>
              </w:r>
            </w:hyperlink>
            <w:r w:rsidR="00530CF2">
              <w:rPr>
                <w:lang w:val="ru-RU"/>
              </w:rPr>
              <w:t xml:space="preserve"> </w:t>
            </w:r>
          </w:p>
        </w:tc>
      </w:tr>
      <w:tr w:rsidR="00530CF2" w:rsidRPr="008B5085" w14:paraId="2B0F2D95" w14:textId="77777777" w:rsidTr="00F3004B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C4E0E4" w14:textId="7F51BAC6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101.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F442B9" w14:textId="02C153E3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CA3D8B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Путешествие по страницам прочитанных произведений </w:t>
            </w:r>
            <w:r w:rsidRPr="00CA3D8B">
              <w:rPr>
                <w:lang w:val="ru-RU"/>
              </w:rPr>
              <w:br/>
            </w:r>
            <w:r w:rsidRPr="00CA3D8B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отечественной литературы (урок-игра)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B0A061" w14:textId="556690FB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23.05.2023</w:t>
            </w:r>
          </w:p>
        </w:tc>
        <w:tc>
          <w:tcPr>
            <w:tcW w:w="1843" w:type="dxa"/>
          </w:tcPr>
          <w:p w14:paraId="0C058CAC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4BF25762" w14:textId="6D6D416E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78" w:history="1">
              <w:r w:rsidR="0013407A" w:rsidRPr="004F2409">
                <w:rPr>
                  <w:rStyle w:val="aff9"/>
                  <w:lang w:val="ru-RU"/>
                </w:rPr>
                <w:t>https://www.youtube.com/playlist?list=PLvtJKssE5NrjK5iSNfLHub3VQIRAUPAi3</w:t>
              </w:r>
            </w:hyperlink>
            <w:r w:rsidR="0013407A">
              <w:rPr>
                <w:lang w:val="ru-RU"/>
              </w:rPr>
              <w:t xml:space="preserve"> </w:t>
            </w:r>
          </w:p>
        </w:tc>
      </w:tr>
      <w:tr w:rsidR="00530CF2" w:rsidRPr="008B5085" w14:paraId="05516523" w14:textId="77777777" w:rsidTr="00F3004B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5484F3" w14:textId="5FC8D06E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 xml:space="preserve">102. 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7D0D42" w14:textId="4DBBD07B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 w:rsidRPr="00CA3D8B"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 xml:space="preserve"> Путешествие по страницам прочитанных произведений зарубежной литературы (урок-игра)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72728B" w14:textId="5AD4DDCD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</w:rPr>
              <w:t>24.05.2023</w:t>
            </w:r>
          </w:p>
        </w:tc>
        <w:tc>
          <w:tcPr>
            <w:tcW w:w="1843" w:type="dxa"/>
          </w:tcPr>
          <w:p w14:paraId="66A1375A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51D5775F" w14:textId="3D156F9E" w:rsidR="00530CF2" w:rsidRPr="008B5085" w:rsidRDefault="00C74779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  <w:hyperlink r:id="rId79" w:history="1">
              <w:r w:rsidR="0013407A" w:rsidRPr="004F2409">
                <w:rPr>
                  <w:rStyle w:val="aff9"/>
                  <w:lang w:val="ru-RU"/>
                </w:rPr>
                <w:t>https://www.youtube.com/playlist?list=PLvtJKssE5NrjK5iSNfLHub3VQIRAUPAi3</w:t>
              </w:r>
            </w:hyperlink>
            <w:r w:rsidR="0013407A">
              <w:rPr>
                <w:lang w:val="ru-RU"/>
              </w:rPr>
              <w:t xml:space="preserve"> </w:t>
            </w:r>
          </w:p>
        </w:tc>
      </w:tr>
      <w:tr w:rsidR="00530CF2" w:rsidRPr="000351B4" w14:paraId="6E4BD2F0" w14:textId="77777777" w:rsidTr="00F3004B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3936A5" w14:textId="465ABAE4" w:rsidR="00530CF2" w:rsidRPr="00835000" w:rsidRDefault="00530CF2" w:rsidP="00530CF2">
            <w:pPr>
              <w:autoSpaceDE w:val="0"/>
              <w:autoSpaceDN w:val="0"/>
              <w:spacing w:after="0" w:line="228" w:lineRule="auto"/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103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F2117D" w14:textId="26516D29" w:rsidR="00530CF2" w:rsidRPr="00835000" w:rsidRDefault="00530CF2" w:rsidP="00530CF2">
            <w:pPr>
              <w:autoSpaceDE w:val="0"/>
              <w:autoSpaceDN w:val="0"/>
              <w:spacing w:after="0" w:line="228" w:lineRule="auto"/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Поход в библиотеку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95AF11" w14:textId="0238A477" w:rsidR="00530CF2" w:rsidRPr="00835000" w:rsidRDefault="00530CF2" w:rsidP="00530CF2">
            <w:pPr>
              <w:autoSpaceDE w:val="0"/>
              <w:autoSpaceDN w:val="0"/>
              <w:spacing w:after="0" w:line="228" w:lineRule="auto"/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25.05.2023</w:t>
            </w:r>
          </w:p>
        </w:tc>
        <w:tc>
          <w:tcPr>
            <w:tcW w:w="1843" w:type="dxa"/>
          </w:tcPr>
          <w:p w14:paraId="186A0408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</w:pPr>
          </w:p>
        </w:tc>
        <w:tc>
          <w:tcPr>
            <w:tcW w:w="4252" w:type="dxa"/>
          </w:tcPr>
          <w:p w14:paraId="36296D1D" w14:textId="1F7D0739" w:rsidR="00530CF2" w:rsidRPr="008B5085" w:rsidRDefault="00C74779" w:rsidP="00530CF2">
            <w:pPr>
              <w:autoSpaceDE w:val="0"/>
              <w:autoSpaceDN w:val="0"/>
              <w:spacing w:after="0" w:line="228" w:lineRule="auto"/>
            </w:pPr>
            <w:hyperlink r:id="rId80" w:history="1">
              <w:r w:rsidR="00530CF2" w:rsidRPr="004F2409">
                <w:rPr>
                  <w:rStyle w:val="aff9"/>
                </w:rPr>
                <w:t>http://school-collection.edu.ru/</w:t>
              </w:r>
            </w:hyperlink>
            <w:r w:rsidR="00530CF2" w:rsidRPr="00530CF2">
              <w:t xml:space="preserve"> </w:t>
            </w:r>
          </w:p>
        </w:tc>
      </w:tr>
      <w:tr w:rsidR="00530CF2" w:rsidRPr="008B5085" w14:paraId="7616CEF5" w14:textId="77777777" w:rsidTr="00F3004B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E75417" w14:textId="29E55F11" w:rsidR="00530CF2" w:rsidRPr="00835000" w:rsidRDefault="00530CF2" w:rsidP="00530CF2">
            <w:pPr>
              <w:autoSpaceDE w:val="0"/>
              <w:autoSpaceDN w:val="0"/>
              <w:spacing w:after="0" w:line="228" w:lineRule="auto"/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104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91CC3A" w14:textId="71BA79AB" w:rsidR="00530CF2" w:rsidRPr="00835000" w:rsidRDefault="00530CF2" w:rsidP="00530CF2">
            <w:pPr>
              <w:autoSpaceDE w:val="0"/>
              <w:autoSpaceDN w:val="0"/>
              <w:spacing w:after="0" w:line="228" w:lineRule="auto"/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Значение художественной литературы в жизни человека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5486B0" w14:textId="778EDB04" w:rsidR="00530CF2" w:rsidRPr="00835000" w:rsidRDefault="00530CF2" w:rsidP="00530CF2">
            <w:pPr>
              <w:autoSpaceDE w:val="0"/>
              <w:autoSpaceDN w:val="0"/>
              <w:spacing w:after="0" w:line="228" w:lineRule="auto"/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30.05.2023</w:t>
            </w:r>
          </w:p>
        </w:tc>
        <w:tc>
          <w:tcPr>
            <w:tcW w:w="1843" w:type="dxa"/>
          </w:tcPr>
          <w:p w14:paraId="0DC001EE" w14:textId="77777777" w:rsidR="00530CF2" w:rsidRPr="00835000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  <w:tc>
          <w:tcPr>
            <w:tcW w:w="4252" w:type="dxa"/>
          </w:tcPr>
          <w:p w14:paraId="1A16C1D5" w14:textId="77777777" w:rsidR="00530CF2" w:rsidRPr="00835000" w:rsidRDefault="00530CF2" w:rsidP="00530CF2">
            <w:pPr>
              <w:autoSpaceDE w:val="0"/>
              <w:autoSpaceDN w:val="0"/>
              <w:spacing w:after="0" w:line="228" w:lineRule="auto"/>
              <w:rPr>
                <w:lang w:val="ru-RU"/>
              </w:rPr>
            </w:pPr>
          </w:p>
        </w:tc>
      </w:tr>
      <w:tr w:rsidR="00530CF2" w:rsidRPr="000351B4" w14:paraId="59D2D71F" w14:textId="77777777" w:rsidTr="00F3004B"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C08F63" w14:textId="0AD02A93" w:rsidR="00530CF2" w:rsidRPr="00835000" w:rsidRDefault="00530CF2" w:rsidP="00530CF2">
            <w:pPr>
              <w:autoSpaceDE w:val="0"/>
              <w:autoSpaceDN w:val="0"/>
              <w:spacing w:after="0" w:line="228" w:lineRule="auto"/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105</w:t>
            </w:r>
          </w:p>
        </w:tc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49ADAC" w14:textId="403AB1CC" w:rsidR="00530CF2" w:rsidRPr="00835000" w:rsidRDefault="00530CF2" w:rsidP="00530CF2">
            <w:pPr>
              <w:autoSpaceDE w:val="0"/>
              <w:autoSpaceDN w:val="0"/>
              <w:spacing w:after="0" w:line="228" w:lineRule="auto"/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Художественные посиделки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9857C1" w14:textId="23B22D76" w:rsidR="00530CF2" w:rsidRPr="00835000" w:rsidRDefault="00530CF2" w:rsidP="00530CF2">
            <w:pPr>
              <w:autoSpaceDE w:val="0"/>
              <w:autoSpaceDN w:val="0"/>
              <w:spacing w:after="0" w:line="228" w:lineRule="auto"/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lang w:val="ru-RU"/>
              </w:rPr>
              <w:t>31.05.2023</w:t>
            </w:r>
          </w:p>
        </w:tc>
        <w:tc>
          <w:tcPr>
            <w:tcW w:w="1843" w:type="dxa"/>
          </w:tcPr>
          <w:p w14:paraId="136B70C4" w14:textId="77777777" w:rsidR="00530CF2" w:rsidRPr="008B5085" w:rsidRDefault="00530CF2" w:rsidP="00530CF2">
            <w:pPr>
              <w:autoSpaceDE w:val="0"/>
              <w:autoSpaceDN w:val="0"/>
              <w:spacing w:after="0" w:line="228" w:lineRule="auto"/>
            </w:pPr>
          </w:p>
        </w:tc>
        <w:tc>
          <w:tcPr>
            <w:tcW w:w="4252" w:type="dxa"/>
          </w:tcPr>
          <w:p w14:paraId="1BD1C72D" w14:textId="79DA7345" w:rsidR="00530CF2" w:rsidRPr="0013407A" w:rsidRDefault="00C74779" w:rsidP="00530CF2">
            <w:pPr>
              <w:autoSpaceDE w:val="0"/>
              <w:autoSpaceDN w:val="0"/>
              <w:spacing w:after="0" w:line="228" w:lineRule="auto"/>
            </w:pPr>
            <w:hyperlink r:id="rId81" w:history="1">
              <w:r w:rsidR="0013407A" w:rsidRPr="004F2409">
                <w:rPr>
                  <w:rStyle w:val="aff9"/>
                </w:rPr>
                <w:t>http://school-collection.edu.ru</w:t>
              </w:r>
            </w:hyperlink>
            <w:r w:rsidR="0013407A" w:rsidRPr="0013407A">
              <w:t xml:space="preserve"> </w:t>
            </w:r>
          </w:p>
        </w:tc>
      </w:tr>
    </w:tbl>
    <w:p w14:paraId="748D37ED" w14:textId="77777777" w:rsidR="002C463D" w:rsidRPr="0013407A" w:rsidRDefault="002C463D" w:rsidP="00DD7C03">
      <w:pPr>
        <w:spacing w:after="0"/>
        <w:rPr>
          <w:lang w:val="en-US"/>
        </w:rPr>
      </w:pPr>
    </w:p>
    <w:sectPr w:rsidR="002C463D" w:rsidRPr="0013407A" w:rsidSect="00DD7C03">
      <w:footerReference w:type="default" r:id="rId82"/>
      <w:pgSz w:w="16840" w:h="11900" w:orient="landscape"/>
      <w:pgMar w:top="666" w:right="298" w:bottom="650" w:left="1082" w:header="720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2D80933" w14:textId="77777777" w:rsidR="00C74779" w:rsidRDefault="00C74779" w:rsidP="004E6277">
      <w:pPr>
        <w:spacing w:after="0" w:line="240" w:lineRule="auto"/>
      </w:pPr>
      <w:r>
        <w:separator/>
      </w:r>
    </w:p>
  </w:endnote>
  <w:endnote w:type="continuationSeparator" w:id="0">
    <w:p w14:paraId="1C232EBB" w14:textId="77777777" w:rsidR="00C74779" w:rsidRDefault="00C74779" w:rsidP="004E62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ourier">
    <w:panose1 w:val="02070309020205020404"/>
    <w:charset w:val="00"/>
    <w:family w:val="auto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09282452"/>
      <w:docPartObj>
        <w:docPartGallery w:val="Page Numbers (Bottom of Page)"/>
        <w:docPartUnique/>
      </w:docPartObj>
    </w:sdtPr>
    <w:sdtEndPr/>
    <w:sdtContent>
      <w:p w14:paraId="14CE7160" w14:textId="09E6AC48" w:rsidR="004E6277" w:rsidRDefault="004E6277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ru-RU"/>
          </w:rPr>
          <w:t>2</w:t>
        </w:r>
        <w:r>
          <w:fldChar w:fldCharType="end"/>
        </w:r>
      </w:p>
    </w:sdtContent>
  </w:sdt>
  <w:p w14:paraId="6026E660" w14:textId="77777777" w:rsidR="004E6277" w:rsidRDefault="004E6277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FD89955" w14:textId="77777777" w:rsidR="00C74779" w:rsidRDefault="00C74779" w:rsidP="004E6277">
      <w:pPr>
        <w:spacing w:after="0" w:line="240" w:lineRule="auto"/>
      </w:pPr>
      <w:r>
        <w:separator/>
      </w:r>
    </w:p>
  </w:footnote>
  <w:footnote w:type="continuationSeparator" w:id="0">
    <w:p w14:paraId="5F21F602" w14:textId="77777777" w:rsidR="00C74779" w:rsidRDefault="00C74779" w:rsidP="004E62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  <w:num w:numId="10">
    <w:abstractNumId w:val="8"/>
  </w:num>
  <w:num w:numId="11">
    <w:abstractNumId w:val="7"/>
    <w:lvlOverride w:ilvl="0">
      <w:startOverride w:val="1"/>
    </w:lvlOverride>
  </w:num>
  <w:num w:numId="12">
    <w:abstractNumId w:val="6"/>
  </w:num>
  <w:num w:numId="13">
    <w:abstractNumId w:val="5"/>
  </w:num>
  <w:num w:numId="14">
    <w:abstractNumId w:val="3"/>
    <w:lvlOverride w:ilvl="0">
      <w:startOverride w:val="1"/>
    </w:lvlOverride>
  </w:num>
  <w:num w:numId="15">
    <w:abstractNumId w:val="2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B3EF8"/>
    <w:rsid w:val="000351B4"/>
    <w:rsid w:val="0003595A"/>
    <w:rsid w:val="000F463C"/>
    <w:rsid w:val="0013407A"/>
    <w:rsid w:val="001E1DF1"/>
    <w:rsid w:val="002C463D"/>
    <w:rsid w:val="004B3EF8"/>
    <w:rsid w:val="004E6277"/>
    <w:rsid w:val="00530CF2"/>
    <w:rsid w:val="00557F3D"/>
    <w:rsid w:val="005F781B"/>
    <w:rsid w:val="0063202E"/>
    <w:rsid w:val="00835000"/>
    <w:rsid w:val="008B5085"/>
    <w:rsid w:val="00945BA0"/>
    <w:rsid w:val="00A17074"/>
    <w:rsid w:val="00C74779"/>
    <w:rsid w:val="00CA3D8B"/>
    <w:rsid w:val="00D669A2"/>
    <w:rsid w:val="00DD7C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3D2368"/>
  <w15:chartTrackingRefBased/>
  <w15:docId w15:val="{0D7D0C97-D75D-4D31-9E0F-D9D3AFC864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1">
    <w:name w:val="Normal"/>
    <w:qFormat/>
    <w:rsid w:val="0063202E"/>
    <w:pPr>
      <w:spacing w:after="200" w:line="276" w:lineRule="auto"/>
    </w:pPr>
    <w:rPr>
      <w:rFonts w:eastAsiaTheme="minorEastAsia"/>
      <w:lang w:eastAsia="ru-RU"/>
    </w:rPr>
  </w:style>
  <w:style w:type="paragraph" w:styleId="1">
    <w:name w:val="heading 1"/>
    <w:basedOn w:val="a1"/>
    <w:next w:val="a1"/>
    <w:link w:val="10"/>
    <w:uiPriority w:val="9"/>
    <w:qFormat/>
    <w:rsid w:val="0063202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  <w:lang w:val="en-US" w:eastAsia="en-US"/>
    </w:rPr>
  </w:style>
  <w:style w:type="paragraph" w:styleId="21">
    <w:name w:val="heading 2"/>
    <w:basedOn w:val="a1"/>
    <w:next w:val="a1"/>
    <w:link w:val="22"/>
    <w:uiPriority w:val="9"/>
    <w:unhideWhenUsed/>
    <w:qFormat/>
    <w:rsid w:val="0063202E"/>
    <w:pPr>
      <w:keepNext/>
      <w:keepLines/>
      <w:spacing w:before="100" w:beforeAutospacing="1" w:after="100" w:afterAutospacing="1" w:line="240" w:lineRule="auto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  <w:lang w:val="en-US" w:eastAsia="en-US"/>
    </w:rPr>
  </w:style>
  <w:style w:type="paragraph" w:styleId="31">
    <w:name w:val="heading 3"/>
    <w:basedOn w:val="a1"/>
    <w:next w:val="a1"/>
    <w:link w:val="32"/>
    <w:uiPriority w:val="9"/>
    <w:unhideWhenUsed/>
    <w:qFormat/>
    <w:rsid w:val="0063202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472C4" w:themeColor="accent1"/>
      <w:lang w:val="en-US" w:eastAsia="en-US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63202E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  <w:lang w:val="en-US" w:eastAsia="en-US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63202E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1F3763" w:themeColor="accent1" w:themeShade="7F"/>
      <w:lang w:val="en-US" w:eastAsia="en-US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63202E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3763" w:themeColor="accent1" w:themeShade="7F"/>
      <w:lang w:val="en-US" w:eastAsia="en-US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63202E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lang w:val="en-US" w:eastAsia="en-US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63202E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472C4" w:themeColor="accent1"/>
      <w:sz w:val="20"/>
      <w:szCs w:val="20"/>
      <w:lang w:val="en-US" w:eastAsia="en-US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63202E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val="en-US" w:eastAsia="en-US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0">
    <w:name w:val="Заголовок 1 Знак"/>
    <w:basedOn w:val="a2"/>
    <w:link w:val="1"/>
    <w:uiPriority w:val="9"/>
    <w:rsid w:val="0063202E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  <w:lang w:val="en-US"/>
    </w:rPr>
  </w:style>
  <w:style w:type="character" w:customStyle="1" w:styleId="22">
    <w:name w:val="Заголовок 2 Знак"/>
    <w:basedOn w:val="a2"/>
    <w:link w:val="21"/>
    <w:uiPriority w:val="9"/>
    <w:rsid w:val="0063202E"/>
    <w:rPr>
      <w:rFonts w:asciiTheme="majorHAnsi" w:eastAsiaTheme="majorEastAsia" w:hAnsiTheme="majorHAnsi" w:cstheme="majorBidi"/>
      <w:b/>
      <w:bCs/>
      <w:color w:val="4472C4" w:themeColor="accent1"/>
      <w:sz w:val="26"/>
      <w:szCs w:val="26"/>
      <w:lang w:val="en-US"/>
    </w:rPr>
  </w:style>
  <w:style w:type="character" w:customStyle="1" w:styleId="32">
    <w:name w:val="Заголовок 3 Знак"/>
    <w:basedOn w:val="a2"/>
    <w:link w:val="31"/>
    <w:uiPriority w:val="9"/>
    <w:rsid w:val="0063202E"/>
    <w:rPr>
      <w:rFonts w:asciiTheme="majorHAnsi" w:eastAsiaTheme="majorEastAsia" w:hAnsiTheme="majorHAnsi" w:cstheme="majorBidi"/>
      <w:b/>
      <w:bCs/>
      <w:color w:val="4472C4" w:themeColor="accent1"/>
      <w:lang w:val="en-US"/>
    </w:rPr>
  </w:style>
  <w:style w:type="character" w:customStyle="1" w:styleId="40">
    <w:name w:val="Заголовок 4 Знак"/>
    <w:basedOn w:val="a2"/>
    <w:link w:val="4"/>
    <w:uiPriority w:val="9"/>
    <w:semiHidden/>
    <w:rsid w:val="0063202E"/>
    <w:rPr>
      <w:rFonts w:asciiTheme="majorHAnsi" w:eastAsiaTheme="majorEastAsia" w:hAnsiTheme="majorHAnsi" w:cstheme="majorBidi"/>
      <w:b/>
      <w:bCs/>
      <w:i/>
      <w:iCs/>
      <w:color w:val="4472C4" w:themeColor="accent1"/>
      <w:lang w:val="en-US"/>
    </w:rPr>
  </w:style>
  <w:style w:type="character" w:customStyle="1" w:styleId="50">
    <w:name w:val="Заголовок 5 Знак"/>
    <w:basedOn w:val="a2"/>
    <w:link w:val="5"/>
    <w:uiPriority w:val="9"/>
    <w:semiHidden/>
    <w:rsid w:val="0063202E"/>
    <w:rPr>
      <w:rFonts w:asciiTheme="majorHAnsi" w:eastAsiaTheme="majorEastAsia" w:hAnsiTheme="majorHAnsi" w:cstheme="majorBidi"/>
      <w:color w:val="1F3763" w:themeColor="accent1" w:themeShade="7F"/>
      <w:lang w:val="en-US"/>
    </w:rPr>
  </w:style>
  <w:style w:type="character" w:customStyle="1" w:styleId="60">
    <w:name w:val="Заголовок 6 Знак"/>
    <w:basedOn w:val="a2"/>
    <w:link w:val="6"/>
    <w:uiPriority w:val="9"/>
    <w:semiHidden/>
    <w:rsid w:val="0063202E"/>
    <w:rPr>
      <w:rFonts w:asciiTheme="majorHAnsi" w:eastAsiaTheme="majorEastAsia" w:hAnsiTheme="majorHAnsi" w:cstheme="majorBidi"/>
      <w:i/>
      <w:iCs/>
      <w:color w:val="1F3763" w:themeColor="accent1" w:themeShade="7F"/>
      <w:lang w:val="en-US"/>
    </w:rPr>
  </w:style>
  <w:style w:type="character" w:customStyle="1" w:styleId="70">
    <w:name w:val="Заголовок 7 Знак"/>
    <w:basedOn w:val="a2"/>
    <w:link w:val="7"/>
    <w:uiPriority w:val="9"/>
    <w:semiHidden/>
    <w:rsid w:val="0063202E"/>
    <w:rPr>
      <w:rFonts w:asciiTheme="majorHAnsi" w:eastAsiaTheme="majorEastAsia" w:hAnsiTheme="majorHAnsi" w:cstheme="majorBidi"/>
      <w:i/>
      <w:iCs/>
      <w:color w:val="404040" w:themeColor="text1" w:themeTint="BF"/>
      <w:lang w:val="en-US"/>
    </w:rPr>
  </w:style>
  <w:style w:type="character" w:customStyle="1" w:styleId="80">
    <w:name w:val="Заголовок 8 Знак"/>
    <w:basedOn w:val="a2"/>
    <w:link w:val="8"/>
    <w:uiPriority w:val="9"/>
    <w:semiHidden/>
    <w:rsid w:val="0063202E"/>
    <w:rPr>
      <w:rFonts w:asciiTheme="majorHAnsi" w:eastAsiaTheme="majorEastAsia" w:hAnsiTheme="majorHAnsi" w:cstheme="majorBidi"/>
      <w:color w:val="4472C4" w:themeColor="accent1"/>
      <w:sz w:val="20"/>
      <w:szCs w:val="20"/>
      <w:lang w:val="en-US"/>
    </w:rPr>
  </w:style>
  <w:style w:type="character" w:customStyle="1" w:styleId="90">
    <w:name w:val="Заголовок 9 Знак"/>
    <w:basedOn w:val="a2"/>
    <w:link w:val="9"/>
    <w:uiPriority w:val="9"/>
    <w:semiHidden/>
    <w:rsid w:val="0063202E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  <w:lang w:val="en-US"/>
    </w:rPr>
  </w:style>
  <w:style w:type="paragraph" w:styleId="a5">
    <w:name w:val="Normal (Web)"/>
    <w:basedOn w:val="a1"/>
    <w:uiPriority w:val="99"/>
    <w:semiHidden/>
    <w:unhideWhenUsed/>
    <w:rsid w:val="006320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header"/>
    <w:basedOn w:val="a1"/>
    <w:link w:val="a7"/>
    <w:uiPriority w:val="99"/>
    <w:unhideWhenUsed/>
    <w:rsid w:val="0063202E"/>
    <w:pPr>
      <w:tabs>
        <w:tab w:val="center" w:pos="4680"/>
        <w:tab w:val="right" w:pos="9360"/>
      </w:tabs>
      <w:spacing w:after="0" w:line="240" w:lineRule="auto"/>
    </w:pPr>
    <w:rPr>
      <w:lang w:val="en-US" w:eastAsia="en-US"/>
    </w:rPr>
  </w:style>
  <w:style w:type="character" w:customStyle="1" w:styleId="a7">
    <w:name w:val="Верхний колонтитул Знак"/>
    <w:basedOn w:val="a2"/>
    <w:link w:val="a6"/>
    <w:uiPriority w:val="99"/>
    <w:rsid w:val="0063202E"/>
    <w:rPr>
      <w:rFonts w:eastAsiaTheme="minorEastAsia"/>
      <w:lang w:val="en-US"/>
    </w:rPr>
  </w:style>
  <w:style w:type="paragraph" w:styleId="a8">
    <w:name w:val="footer"/>
    <w:basedOn w:val="a1"/>
    <w:link w:val="a9"/>
    <w:uiPriority w:val="99"/>
    <w:unhideWhenUsed/>
    <w:rsid w:val="0063202E"/>
    <w:pPr>
      <w:tabs>
        <w:tab w:val="center" w:pos="4680"/>
        <w:tab w:val="right" w:pos="9360"/>
      </w:tabs>
      <w:spacing w:after="0" w:line="240" w:lineRule="auto"/>
    </w:pPr>
    <w:rPr>
      <w:lang w:val="en-US" w:eastAsia="en-US"/>
    </w:rPr>
  </w:style>
  <w:style w:type="character" w:customStyle="1" w:styleId="a9">
    <w:name w:val="Нижний колонтитул Знак"/>
    <w:basedOn w:val="a2"/>
    <w:link w:val="a8"/>
    <w:uiPriority w:val="99"/>
    <w:rsid w:val="0063202E"/>
    <w:rPr>
      <w:rFonts w:eastAsiaTheme="minorEastAsia"/>
      <w:lang w:val="en-US"/>
    </w:rPr>
  </w:style>
  <w:style w:type="paragraph" w:styleId="aa">
    <w:name w:val="No Spacing"/>
    <w:uiPriority w:val="1"/>
    <w:qFormat/>
    <w:rsid w:val="0063202E"/>
    <w:pPr>
      <w:spacing w:after="0" w:line="240" w:lineRule="auto"/>
    </w:pPr>
    <w:rPr>
      <w:rFonts w:eastAsiaTheme="minorEastAsia"/>
      <w:lang w:val="en-US"/>
    </w:rPr>
  </w:style>
  <w:style w:type="paragraph" w:styleId="ab">
    <w:name w:val="Title"/>
    <w:basedOn w:val="a1"/>
    <w:next w:val="a1"/>
    <w:link w:val="ac"/>
    <w:uiPriority w:val="10"/>
    <w:qFormat/>
    <w:rsid w:val="0063202E"/>
    <w:pPr>
      <w:pBdr>
        <w:bottom w:val="single" w:sz="8" w:space="4" w:color="4472C4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  <w:lang w:val="en-US" w:eastAsia="en-US"/>
    </w:rPr>
  </w:style>
  <w:style w:type="character" w:customStyle="1" w:styleId="ac">
    <w:name w:val="Заголовок Знак"/>
    <w:basedOn w:val="a2"/>
    <w:link w:val="ab"/>
    <w:uiPriority w:val="10"/>
    <w:rsid w:val="0063202E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  <w:lang w:val="en-US"/>
    </w:rPr>
  </w:style>
  <w:style w:type="paragraph" w:styleId="ad">
    <w:name w:val="Subtitle"/>
    <w:basedOn w:val="a1"/>
    <w:next w:val="a1"/>
    <w:link w:val="ae"/>
    <w:uiPriority w:val="11"/>
    <w:qFormat/>
    <w:rsid w:val="0063202E"/>
    <w:pPr>
      <w:numPr>
        <w:ilvl w:val="1"/>
      </w:numPr>
    </w:pPr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  <w:lang w:val="en-US" w:eastAsia="en-US"/>
    </w:rPr>
  </w:style>
  <w:style w:type="character" w:customStyle="1" w:styleId="ae">
    <w:name w:val="Подзаголовок Знак"/>
    <w:basedOn w:val="a2"/>
    <w:link w:val="ad"/>
    <w:uiPriority w:val="11"/>
    <w:rsid w:val="0063202E"/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  <w:lang w:val="en-US"/>
    </w:rPr>
  </w:style>
  <w:style w:type="paragraph" w:styleId="af">
    <w:name w:val="List Paragraph"/>
    <w:basedOn w:val="a1"/>
    <w:uiPriority w:val="34"/>
    <w:qFormat/>
    <w:rsid w:val="0063202E"/>
    <w:pPr>
      <w:ind w:left="720"/>
      <w:contextualSpacing/>
    </w:pPr>
    <w:rPr>
      <w:lang w:val="en-US" w:eastAsia="en-US"/>
    </w:rPr>
  </w:style>
  <w:style w:type="paragraph" w:styleId="af0">
    <w:name w:val="Body Text"/>
    <w:basedOn w:val="a1"/>
    <w:link w:val="af1"/>
    <w:uiPriority w:val="99"/>
    <w:unhideWhenUsed/>
    <w:rsid w:val="0063202E"/>
    <w:pPr>
      <w:spacing w:after="120"/>
    </w:pPr>
    <w:rPr>
      <w:lang w:val="en-US" w:eastAsia="en-US"/>
    </w:rPr>
  </w:style>
  <w:style w:type="character" w:customStyle="1" w:styleId="af1">
    <w:name w:val="Основной текст Знак"/>
    <w:basedOn w:val="a2"/>
    <w:link w:val="af0"/>
    <w:uiPriority w:val="99"/>
    <w:rsid w:val="0063202E"/>
    <w:rPr>
      <w:rFonts w:eastAsiaTheme="minorEastAsia"/>
      <w:lang w:val="en-US"/>
    </w:rPr>
  </w:style>
  <w:style w:type="paragraph" w:styleId="23">
    <w:name w:val="Body Text 2"/>
    <w:basedOn w:val="a1"/>
    <w:link w:val="24"/>
    <w:uiPriority w:val="99"/>
    <w:unhideWhenUsed/>
    <w:rsid w:val="0063202E"/>
    <w:pPr>
      <w:spacing w:after="120" w:line="480" w:lineRule="auto"/>
    </w:pPr>
    <w:rPr>
      <w:lang w:val="en-US" w:eastAsia="en-US"/>
    </w:rPr>
  </w:style>
  <w:style w:type="character" w:customStyle="1" w:styleId="24">
    <w:name w:val="Основной текст 2 Знак"/>
    <w:basedOn w:val="a2"/>
    <w:link w:val="23"/>
    <w:uiPriority w:val="99"/>
    <w:rsid w:val="0063202E"/>
    <w:rPr>
      <w:rFonts w:eastAsiaTheme="minorEastAsia"/>
      <w:lang w:val="en-US"/>
    </w:rPr>
  </w:style>
  <w:style w:type="paragraph" w:styleId="33">
    <w:name w:val="Body Text 3"/>
    <w:basedOn w:val="a1"/>
    <w:link w:val="34"/>
    <w:uiPriority w:val="99"/>
    <w:unhideWhenUsed/>
    <w:rsid w:val="0063202E"/>
    <w:pPr>
      <w:spacing w:after="120"/>
    </w:pPr>
    <w:rPr>
      <w:sz w:val="16"/>
      <w:szCs w:val="16"/>
      <w:lang w:val="en-US" w:eastAsia="en-US"/>
    </w:rPr>
  </w:style>
  <w:style w:type="character" w:customStyle="1" w:styleId="34">
    <w:name w:val="Основной текст 3 Знак"/>
    <w:basedOn w:val="a2"/>
    <w:link w:val="33"/>
    <w:uiPriority w:val="99"/>
    <w:rsid w:val="0063202E"/>
    <w:rPr>
      <w:rFonts w:eastAsiaTheme="minorEastAsia"/>
      <w:sz w:val="16"/>
      <w:szCs w:val="16"/>
      <w:lang w:val="en-US"/>
    </w:rPr>
  </w:style>
  <w:style w:type="paragraph" w:styleId="af2">
    <w:name w:val="List"/>
    <w:basedOn w:val="a1"/>
    <w:uiPriority w:val="99"/>
    <w:unhideWhenUsed/>
    <w:rsid w:val="0063202E"/>
    <w:pPr>
      <w:ind w:left="360" w:hanging="360"/>
      <w:contextualSpacing/>
    </w:pPr>
    <w:rPr>
      <w:lang w:val="en-US" w:eastAsia="en-US"/>
    </w:rPr>
  </w:style>
  <w:style w:type="paragraph" w:styleId="25">
    <w:name w:val="List 2"/>
    <w:basedOn w:val="a1"/>
    <w:uiPriority w:val="99"/>
    <w:unhideWhenUsed/>
    <w:rsid w:val="0063202E"/>
    <w:pPr>
      <w:ind w:left="720" w:hanging="360"/>
      <w:contextualSpacing/>
    </w:pPr>
    <w:rPr>
      <w:lang w:val="en-US" w:eastAsia="en-US"/>
    </w:rPr>
  </w:style>
  <w:style w:type="paragraph" w:styleId="35">
    <w:name w:val="List 3"/>
    <w:basedOn w:val="a1"/>
    <w:uiPriority w:val="99"/>
    <w:unhideWhenUsed/>
    <w:rsid w:val="0063202E"/>
    <w:pPr>
      <w:ind w:left="1080" w:hanging="360"/>
      <w:contextualSpacing/>
    </w:pPr>
    <w:rPr>
      <w:lang w:val="en-US" w:eastAsia="en-US"/>
    </w:rPr>
  </w:style>
  <w:style w:type="paragraph" w:styleId="a0">
    <w:name w:val="List Bullet"/>
    <w:basedOn w:val="a1"/>
    <w:uiPriority w:val="99"/>
    <w:unhideWhenUsed/>
    <w:rsid w:val="0063202E"/>
    <w:pPr>
      <w:numPr>
        <w:numId w:val="1"/>
      </w:numPr>
      <w:ind w:left="0" w:firstLine="0"/>
      <w:contextualSpacing/>
    </w:pPr>
    <w:rPr>
      <w:lang w:val="en-US" w:eastAsia="en-US"/>
    </w:rPr>
  </w:style>
  <w:style w:type="paragraph" w:styleId="20">
    <w:name w:val="List Bullet 2"/>
    <w:basedOn w:val="a1"/>
    <w:uiPriority w:val="99"/>
    <w:unhideWhenUsed/>
    <w:rsid w:val="0063202E"/>
    <w:pPr>
      <w:numPr>
        <w:numId w:val="2"/>
      </w:numPr>
      <w:contextualSpacing/>
    </w:pPr>
    <w:rPr>
      <w:lang w:val="en-US" w:eastAsia="en-US"/>
    </w:rPr>
  </w:style>
  <w:style w:type="paragraph" w:styleId="30">
    <w:name w:val="List Bullet 3"/>
    <w:basedOn w:val="a1"/>
    <w:uiPriority w:val="99"/>
    <w:unhideWhenUsed/>
    <w:rsid w:val="0063202E"/>
    <w:pPr>
      <w:numPr>
        <w:numId w:val="3"/>
      </w:numPr>
      <w:contextualSpacing/>
    </w:pPr>
    <w:rPr>
      <w:lang w:val="en-US" w:eastAsia="en-US"/>
    </w:rPr>
  </w:style>
  <w:style w:type="paragraph" w:styleId="a">
    <w:name w:val="List Number"/>
    <w:basedOn w:val="a1"/>
    <w:uiPriority w:val="99"/>
    <w:unhideWhenUsed/>
    <w:rsid w:val="0063202E"/>
    <w:pPr>
      <w:numPr>
        <w:numId w:val="5"/>
      </w:numPr>
      <w:contextualSpacing/>
    </w:pPr>
    <w:rPr>
      <w:lang w:val="en-US" w:eastAsia="en-US"/>
    </w:rPr>
  </w:style>
  <w:style w:type="paragraph" w:styleId="2">
    <w:name w:val="List Number 2"/>
    <w:basedOn w:val="a1"/>
    <w:uiPriority w:val="99"/>
    <w:unhideWhenUsed/>
    <w:rsid w:val="0063202E"/>
    <w:pPr>
      <w:numPr>
        <w:numId w:val="6"/>
      </w:numPr>
      <w:contextualSpacing/>
    </w:pPr>
    <w:rPr>
      <w:lang w:val="en-US" w:eastAsia="en-US"/>
    </w:rPr>
  </w:style>
  <w:style w:type="paragraph" w:styleId="3">
    <w:name w:val="List Number 3"/>
    <w:basedOn w:val="a1"/>
    <w:uiPriority w:val="99"/>
    <w:unhideWhenUsed/>
    <w:rsid w:val="0063202E"/>
    <w:pPr>
      <w:numPr>
        <w:numId w:val="7"/>
      </w:numPr>
      <w:contextualSpacing/>
    </w:pPr>
    <w:rPr>
      <w:lang w:val="en-US" w:eastAsia="en-US"/>
    </w:rPr>
  </w:style>
  <w:style w:type="paragraph" w:styleId="af3">
    <w:name w:val="List Continue"/>
    <w:basedOn w:val="a1"/>
    <w:uiPriority w:val="99"/>
    <w:unhideWhenUsed/>
    <w:rsid w:val="0063202E"/>
    <w:pPr>
      <w:spacing w:after="120"/>
      <w:ind w:left="360"/>
      <w:contextualSpacing/>
    </w:pPr>
    <w:rPr>
      <w:lang w:val="en-US" w:eastAsia="en-US"/>
    </w:rPr>
  </w:style>
  <w:style w:type="paragraph" w:styleId="26">
    <w:name w:val="List Continue 2"/>
    <w:basedOn w:val="a1"/>
    <w:uiPriority w:val="99"/>
    <w:unhideWhenUsed/>
    <w:rsid w:val="0063202E"/>
    <w:pPr>
      <w:spacing w:after="120"/>
      <w:ind w:left="720"/>
      <w:contextualSpacing/>
    </w:pPr>
    <w:rPr>
      <w:lang w:val="en-US" w:eastAsia="en-US"/>
    </w:rPr>
  </w:style>
  <w:style w:type="paragraph" w:styleId="36">
    <w:name w:val="List Continue 3"/>
    <w:basedOn w:val="a1"/>
    <w:uiPriority w:val="99"/>
    <w:unhideWhenUsed/>
    <w:rsid w:val="0063202E"/>
    <w:pPr>
      <w:spacing w:after="120"/>
      <w:ind w:left="1080"/>
      <w:contextualSpacing/>
    </w:pPr>
    <w:rPr>
      <w:lang w:val="en-US" w:eastAsia="en-US"/>
    </w:rPr>
  </w:style>
  <w:style w:type="paragraph" w:styleId="af4">
    <w:name w:val="macro"/>
    <w:link w:val="af5"/>
    <w:uiPriority w:val="99"/>
    <w:unhideWhenUsed/>
    <w:rsid w:val="0063202E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pacing w:after="200" w:line="276" w:lineRule="auto"/>
    </w:pPr>
    <w:rPr>
      <w:rFonts w:ascii="Courier" w:eastAsiaTheme="minorEastAsia" w:hAnsi="Courier"/>
      <w:sz w:val="20"/>
      <w:szCs w:val="20"/>
      <w:lang w:val="en-US"/>
    </w:rPr>
  </w:style>
  <w:style w:type="character" w:customStyle="1" w:styleId="af5">
    <w:name w:val="Текст макроса Знак"/>
    <w:basedOn w:val="a2"/>
    <w:link w:val="af4"/>
    <w:uiPriority w:val="99"/>
    <w:rsid w:val="0063202E"/>
    <w:rPr>
      <w:rFonts w:ascii="Courier" w:eastAsiaTheme="minorEastAsia" w:hAnsi="Courier"/>
      <w:sz w:val="20"/>
      <w:szCs w:val="20"/>
      <w:lang w:val="en-US"/>
    </w:rPr>
  </w:style>
  <w:style w:type="paragraph" w:styleId="27">
    <w:name w:val="Quote"/>
    <w:basedOn w:val="a1"/>
    <w:next w:val="a1"/>
    <w:link w:val="28"/>
    <w:uiPriority w:val="29"/>
    <w:qFormat/>
    <w:rsid w:val="0063202E"/>
    <w:rPr>
      <w:i/>
      <w:iCs/>
      <w:color w:val="000000" w:themeColor="text1"/>
      <w:lang w:val="en-US" w:eastAsia="en-US"/>
    </w:rPr>
  </w:style>
  <w:style w:type="character" w:customStyle="1" w:styleId="28">
    <w:name w:val="Цитата 2 Знак"/>
    <w:basedOn w:val="a2"/>
    <w:link w:val="27"/>
    <w:uiPriority w:val="29"/>
    <w:rsid w:val="0063202E"/>
    <w:rPr>
      <w:rFonts w:eastAsiaTheme="minorEastAsia"/>
      <w:i/>
      <w:iCs/>
      <w:color w:val="000000" w:themeColor="text1"/>
      <w:lang w:val="en-US"/>
    </w:rPr>
  </w:style>
  <w:style w:type="paragraph" w:styleId="af6">
    <w:name w:val="caption"/>
    <w:basedOn w:val="a1"/>
    <w:next w:val="a1"/>
    <w:uiPriority w:val="35"/>
    <w:semiHidden/>
    <w:unhideWhenUsed/>
    <w:qFormat/>
    <w:rsid w:val="0063202E"/>
    <w:pPr>
      <w:spacing w:line="240" w:lineRule="auto"/>
    </w:pPr>
    <w:rPr>
      <w:b/>
      <w:bCs/>
      <w:color w:val="4472C4" w:themeColor="accent1"/>
      <w:sz w:val="18"/>
      <w:szCs w:val="18"/>
      <w:lang w:val="en-US" w:eastAsia="en-US"/>
    </w:rPr>
  </w:style>
  <w:style w:type="character" w:styleId="af7">
    <w:name w:val="Strong"/>
    <w:basedOn w:val="a2"/>
    <w:uiPriority w:val="22"/>
    <w:qFormat/>
    <w:rsid w:val="0063202E"/>
    <w:rPr>
      <w:b/>
      <w:bCs/>
    </w:rPr>
  </w:style>
  <w:style w:type="character" w:styleId="af8">
    <w:name w:val="Emphasis"/>
    <w:basedOn w:val="a2"/>
    <w:uiPriority w:val="20"/>
    <w:qFormat/>
    <w:rsid w:val="0063202E"/>
    <w:rPr>
      <w:i/>
      <w:iCs/>
    </w:rPr>
  </w:style>
  <w:style w:type="paragraph" w:styleId="af9">
    <w:name w:val="Intense Quote"/>
    <w:basedOn w:val="a1"/>
    <w:next w:val="a1"/>
    <w:link w:val="afa"/>
    <w:uiPriority w:val="30"/>
    <w:qFormat/>
    <w:rsid w:val="0063202E"/>
    <w:pPr>
      <w:pBdr>
        <w:bottom w:val="single" w:sz="4" w:space="4" w:color="4472C4" w:themeColor="accent1"/>
      </w:pBdr>
      <w:spacing w:before="200" w:after="280"/>
      <w:ind w:left="936" w:right="936"/>
    </w:pPr>
    <w:rPr>
      <w:b/>
      <w:bCs/>
      <w:i/>
      <w:iCs/>
      <w:color w:val="4472C4" w:themeColor="accent1"/>
      <w:lang w:val="en-US" w:eastAsia="en-US"/>
    </w:rPr>
  </w:style>
  <w:style w:type="character" w:customStyle="1" w:styleId="afa">
    <w:name w:val="Выделенная цитата Знак"/>
    <w:basedOn w:val="a2"/>
    <w:link w:val="af9"/>
    <w:uiPriority w:val="30"/>
    <w:rsid w:val="0063202E"/>
    <w:rPr>
      <w:rFonts w:eastAsiaTheme="minorEastAsia"/>
      <w:b/>
      <w:bCs/>
      <w:i/>
      <w:iCs/>
      <w:color w:val="4472C4" w:themeColor="accent1"/>
      <w:lang w:val="en-US"/>
    </w:rPr>
  </w:style>
  <w:style w:type="character" w:styleId="afb">
    <w:name w:val="Subtle Emphasis"/>
    <w:basedOn w:val="a2"/>
    <w:uiPriority w:val="19"/>
    <w:qFormat/>
    <w:rsid w:val="0063202E"/>
    <w:rPr>
      <w:i/>
      <w:iCs/>
      <w:color w:val="808080" w:themeColor="text1" w:themeTint="7F"/>
    </w:rPr>
  </w:style>
  <w:style w:type="character" w:styleId="afc">
    <w:name w:val="Intense Emphasis"/>
    <w:basedOn w:val="a2"/>
    <w:uiPriority w:val="21"/>
    <w:qFormat/>
    <w:rsid w:val="0063202E"/>
    <w:rPr>
      <w:b/>
      <w:bCs/>
      <w:i/>
      <w:iCs/>
      <w:color w:val="4472C4" w:themeColor="accent1"/>
    </w:rPr>
  </w:style>
  <w:style w:type="character" w:styleId="afd">
    <w:name w:val="Subtle Reference"/>
    <w:basedOn w:val="a2"/>
    <w:uiPriority w:val="31"/>
    <w:qFormat/>
    <w:rsid w:val="0063202E"/>
    <w:rPr>
      <w:smallCaps/>
      <w:color w:val="ED7D31" w:themeColor="accent2"/>
      <w:u w:val="single"/>
    </w:rPr>
  </w:style>
  <w:style w:type="character" w:styleId="afe">
    <w:name w:val="Intense Reference"/>
    <w:basedOn w:val="a2"/>
    <w:uiPriority w:val="32"/>
    <w:qFormat/>
    <w:rsid w:val="0063202E"/>
    <w:rPr>
      <w:b/>
      <w:bCs/>
      <w:smallCaps/>
      <w:color w:val="ED7D31" w:themeColor="accent2"/>
      <w:spacing w:val="5"/>
      <w:u w:val="single"/>
    </w:rPr>
  </w:style>
  <w:style w:type="character" w:styleId="aff">
    <w:name w:val="Book Title"/>
    <w:basedOn w:val="a2"/>
    <w:uiPriority w:val="33"/>
    <w:qFormat/>
    <w:rsid w:val="0063202E"/>
    <w:rPr>
      <w:b/>
      <w:bCs/>
      <w:smallCaps/>
      <w:spacing w:val="5"/>
    </w:rPr>
  </w:style>
  <w:style w:type="paragraph" w:styleId="aff0">
    <w:name w:val="TOC Heading"/>
    <w:basedOn w:val="1"/>
    <w:next w:val="a1"/>
    <w:uiPriority w:val="39"/>
    <w:semiHidden/>
    <w:unhideWhenUsed/>
    <w:qFormat/>
    <w:rsid w:val="0063202E"/>
    <w:pPr>
      <w:outlineLvl w:val="9"/>
    </w:pPr>
  </w:style>
  <w:style w:type="table" w:styleId="aff1">
    <w:name w:val="Table Grid"/>
    <w:basedOn w:val="a3"/>
    <w:uiPriority w:val="59"/>
    <w:rsid w:val="0063202E"/>
    <w:pPr>
      <w:spacing w:after="0" w:line="240" w:lineRule="auto"/>
    </w:pPr>
    <w:rPr>
      <w:rFonts w:eastAsiaTheme="minorEastAsia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2">
    <w:name w:val="Light Shading"/>
    <w:basedOn w:val="a3"/>
    <w:uiPriority w:val="60"/>
    <w:rsid w:val="0063202E"/>
    <w:pPr>
      <w:spacing w:after="0" w:line="240" w:lineRule="auto"/>
    </w:pPr>
    <w:rPr>
      <w:rFonts w:eastAsiaTheme="minorEastAsia"/>
      <w:color w:val="000000" w:themeColor="text1" w:themeShade="BF"/>
      <w:lang w:val="en-US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63202E"/>
    <w:pPr>
      <w:spacing w:after="0" w:line="240" w:lineRule="auto"/>
    </w:pPr>
    <w:rPr>
      <w:rFonts w:eastAsiaTheme="minorEastAsia"/>
      <w:color w:val="2F5496" w:themeColor="accent1" w:themeShade="BF"/>
      <w:lang w:val="en-US"/>
    </w:rPr>
    <w:tblPr>
      <w:tblStyleRowBandSize w:val="1"/>
      <w:tblStyleColBandSize w:val="1"/>
      <w:tblBorders>
        <w:top w:val="single" w:sz="8" w:space="0" w:color="4472C4" w:themeColor="accent1"/>
        <w:bottom w:val="single" w:sz="8" w:space="0" w:color="4472C4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1"/>
          <w:left w:val="nil"/>
          <w:bottom w:val="single" w:sz="8" w:space="0" w:color="4472C4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472C4" w:themeColor="accent1"/>
          <w:left w:val="nil"/>
          <w:bottom w:val="single" w:sz="8" w:space="0" w:color="4472C4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1" w:themeFillTint="3F"/>
      </w:tcPr>
    </w:tblStylePr>
  </w:style>
  <w:style w:type="table" w:styleId="-2">
    <w:name w:val="Light Shading Accent 2"/>
    <w:basedOn w:val="a3"/>
    <w:uiPriority w:val="60"/>
    <w:rsid w:val="0063202E"/>
    <w:pPr>
      <w:spacing w:after="0" w:line="240" w:lineRule="auto"/>
    </w:pPr>
    <w:rPr>
      <w:rFonts w:eastAsiaTheme="minorEastAsia"/>
      <w:color w:val="C45911" w:themeColor="accent2" w:themeShade="BF"/>
      <w:lang w:val="en-US"/>
    </w:rPr>
    <w:tblPr>
      <w:tblStyleRowBandSize w:val="1"/>
      <w:tblStyleColBandSize w:val="1"/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styleId="-3">
    <w:name w:val="Light Shading Accent 3"/>
    <w:basedOn w:val="a3"/>
    <w:uiPriority w:val="60"/>
    <w:rsid w:val="0063202E"/>
    <w:pPr>
      <w:spacing w:after="0" w:line="240" w:lineRule="auto"/>
    </w:pPr>
    <w:rPr>
      <w:rFonts w:eastAsiaTheme="minorEastAsia"/>
      <w:color w:val="7B7B7B" w:themeColor="accent3" w:themeShade="BF"/>
      <w:lang w:val="en-US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table" w:styleId="-4">
    <w:name w:val="Light Shading Accent 4"/>
    <w:basedOn w:val="a3"/>
    <w:uiPriority w:val="60"/>
    <w:rsid w:val="0063202E"/>
    <w:pPr>
      <w:spacing w:after="0" w:line="240" w:lineRule="auto"/>
    </w:pPr>
    <w:rPr>
      <w:rFonts w:eastAsiaTheme="minorEastAsia"/>
      <w:color w:val="BF8F00" w:themeColor="accent4" w:themeShade="BF"/>
      <w:lang w:val="en-US"/>
    </w:rPr>
    <w:tblPr>
      <w:tblStyleRowBandSize w:val="1"/>
      <w:tblStyleColBandSize w:val="1"/>
      <w:tblBorders>
        <w:top w:val="single" w:sz="8" w:space="0" w:color="FFC000" w:themeColor="accent4"/>
        <w:bottom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</w:style>
  <w:style w:type="table" w:styleId="-5">
    <w:name w:val="Light Shading Accent 5"/>
    <w:basedOn w:val="a3"/>
    <w:uiPriority w:val="60"/>
    <w:rsid w:val="0063202E"/>
    <w:pPr>
      <w:spacing w:after="0" w:line="240" w:lineRule="auto"/>
    </w:pPr>
    <w:rPr>
      <w:rFonts w:eastAsiaTheme="minorEastAsia"/>
      <w:color w:val="2E74B5" w:themeColor="accent5" w:themeShade="BF"/>
      <w:lang w:val="en-US"/>
    </w:rPr>
    <w:tblPr>
      <w:tblStyleRowBandSize w:val="1"/>
      <w:tblStyleColBandSize w:val="1"/>
      <w:tblBorders>
        <w:top w:val="single" w:sz="8" w:space="0" w:color="5B9BD5" w:themeColor="accent5"/>
        <w:bottom w:val="single" w:sz="8" w:space="0" w:color="5B9BD5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5"/>
          <w:left w:val="nil"/>
          <w:bottom w:val="single" w:sz="8" w:space="0" w:color="5B9BD5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5"/>
          <w:left w:val="nil"/>
          <w:bottom w:val="single" w:sz="8" w:space="0" w:color="5B9BD5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5" w:themeFillTint="3F"/>
      </w:tcPr>
    </w:tblStylePr>
  </w:style>
  <w:style w:type="table" w:styleId="-6">
    <w:name w:val="Light Shading Accent 6"/>
    <w:basedOn w:val="a3"/>
    <w:uiPriority w:val="60"/>
    <w:rsid w:val="0063202E"/>
    <w:pPr>
      <w:spacing w:after="0" w:line="240" w:lineRule="auto"/>
    </w:pPr>
    <w:rPr>
      <w:rFonts w:eastAsiaTheme="minorEastAsia"/>
      <w:color w:val="538135" w:themeColor="accent6" w:themeShade="BF"/>
      <w:lang w:val="en-US"/>
    </w:rPr>
    <w:tblPr>
      <w:tblStyleRowBandSize w:val="1"/>
      <w:tblStyleColBandSize w:val="1"/>
      <w:tblBorders>
        <w:top w:val="single" w:sz="8" w:space="0" w:color="70AD47" w:themeColor="accent6"/>
        <w:bottom w:val="single" w:sz="8" w:space="0" w:color="70AD47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0AD47" w:themeColor="accent6"/>
          <w:left w:val="nil"/>
          <w:bottom w:val="single" w:sz="8" w:space="0" w:color="70AD47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0AD47" w:themeColor="accent6"/>
          <w:left w:val="nil"/>
          <w:bottom w:val="single" w:sz="8" w:space="0" w:color="70AD47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</w:style>
  <w:style w:type="table" w:styleId="aff3">
    <w:name w:val="Light List"/>
    <w:basedOn w:val="a3"/>
    <w:uiPriority w:val="61"/>
    <w:rsid w:val="0063202E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63202E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4472C4" w:themeColor="accent1"/>
        <w:left w:val="single" w:sz="8" w:space="0" w:color="4472C4" w:themeColor="accent1"/>
        <w:bottom w:val="single" w:sz="8" w:space="0" w:color="4472C4" w:themeColor="accent1"/>
        <w:right w:val="single" w:sz="8" w:space="0" w:color="4472C4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472C4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</w:tcBorders>
      </w:tcPr>
    </w:tblStylePr>
    <w:tblStylePr w:type="band1Horz">
      <w:tblPr/>
      <w:tcPr>
        <w:tcBorders>
          <w:top w:val="single" w:sz="8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</w:tcBorders>
      </w:tcPr>
    </w:tblStylePr>
  </w:style>
  <w:style w:type="table" w:styleId="-20">
    <w:name w:val="Light List Accent 2"/>
    <w:basedOn w:val="a3"/>
    <w:uiPriority w:val="61"/>
    <w:rsid w:val="0063202E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band1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</w:style>
  <w:style w:type="table" w:styleId="-30">
    <w:name w:val="Light List Accent 3"/>
    <w:basedOn w:val="a3"/>
    <w:uiPriority w:val="61"/>
    <w:rsid w:val="0063202E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</w:style>
  <w:style w:type="table" w:styleId="-40">
    <w:name w:val="Light List Accent 4"/>
    <w:basedOn w:val="a3"/>
    <w:uiPriority w:val="61"/>
    <w:rsid w:val="0063202E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band1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</w:style>
  <w:style w:type="table" w:styleId="-50">
    <w:name w:val="Light List Accent 5"/>
    <w:basedOn w:val="a3"/>
    <w:uiPriority w:val="61"/>
    <w:rsid w:val="0063202E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5B9BD5" w:themeColor="accent5"/>
        <w:left w:val="single" w:sz="8" w:space="0" w:color="5B9BD5" w:themeColor="accent5"/>
        <w:bottom w:val="single" w:sz="8" w:space="0" w:color="5B9BD5" w:themeColor="accent5"/>
        <w:right w:val="single" w:sz="8" w:space="0" w:color="5B9BD5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5B9BD5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</w:tcBorders>
      </w:tcPr>
    </w:tblStylePr>
    <w:tblStylePr w:type="band1Horz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</w:tcBorders>
      </w:tcPr>
    </w:tblStylePr>
  </w:style>
  <w:style w:type="table" w:styleId="-60">
    <w:name w:val="Light List Accent 6"/>
    <w:basedOn w:val="a3"/>
    <w:uiPriority w:val="61"/>
    <w:rsid w:val="0063202E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band1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</w:style>
  <w:style w:type="table" w:styleId="aff4">
    <w:name w:val="Light Grid"/>
    <w:basedOn w:val="a3"/>
    <w:uiPriority w:val="62"/>
    <w:rsid w:val="0063202E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63202E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4472C4" w:themeColor="accent1"/>
        <w:left w:val="single" w:sz="8" w:space="0" w:color="4472C4" w:themeColor="accent1"/>
        <w:bottom w:val="single" w:sz="8" w:space="0" w:color="4472C4" w:themeColor="accent1"/>
        <w:right w:val="single" w:sz="8" w:space="0" w:color="4472C4" w:themeColor="accent1"/>
        <w:insideH w:val="single" w:sz="8" w:space="0" w:color="4472C4" w:themeColor="accent1"/>
        <w:insideV w:val="single" w:sz="8" w:space="0" w:color="4472C4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472C4" w:themeColor="accent1"/>
          <w:left w:val="single" w:sz="8" w:space="0" w:color="4472C4" w:themeColor="accent1"/>
          <w:bottom w:val="single" w:sz="18" w:space="0" w:color="4472C4" w:themeColor="accent1"/>
          <w:right w:val="single" w:sz="8" w:space="0" w:color="4472C4" w:themeColor="accent1"/>
          <w:insideH w:val="nil"/>
          <w:insideV w:val="single" w:sz="8" w:space="0" w:color="4472C4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  <w:insideH w:val="nil"/>
          <w:insideV w:val="single" w:sz="8" w:space="0" w:color="4472C4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</w:tcBorders>
      </w:tcPr>
    </w:tblStylePr>
    <w:tblStylePr w:type="band1Vert">
      <w:tblPr/>
      <w:tcPr>
        <w:tcBorders>
          <w:top w:val="single" w:sz="8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</w:tcBorders>
        <w:shd w:val="clear" w:color="auto" w:fill="D0DBF0" w:themeFill="accent1" w:themeFillTint="3F"/>
      </w:tcPr>
    </w:tblStylePr>
    <w:tblStylePr w:type="band1Horz">
      <w:tblPr/>
      <w:tcPr>
        <w:tcBorders>
          <w:top w:val="single" w:sz="8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  <w:insideV w:val="single" w:sz="8" w:space="0" w:color="4472C4" w:themeColor="accent1"/>
        </w:tcBorders>
        <w:shd w:val="clear" w:color="auto" w:fill="D0DBF0" w:themeFill="accent1" w:themeFillTint="3F"/>
      </w:tcPr>
    </w:tblStylePr>
    <w:tblStylePr w:type="band2Horz">
      <w:tblPr/>
      <w:tcPr>
        <w:tcBorders>
          <w:top w:val="single" w:sz="8" w:space="0" w:color="4472C4" w:themeColor="accent1"/>
          <w:left w:val="single" w:sz="8" w:space="0" w:color="4472C4" w:themeColor="accent1"/>
          <w:bottom w:val="single" w:sz="8" w:space="0" w:color="4472C4" w:themeColor="accent1"/>
          <w:right w:val="single" w:sz="8" w:space="0" w:color="4472C4" w:themeColor="accent1"/>
          <w:insideV w:val="single" w:sz="8" w:space="0" w:color="4472C4" w:themeColor="accent1"/>
        </w:tcBorders>
      </w:tcPr>
    </w:tblStylePr>
  </w:style>
  <w:style w:type="table" w:styleId="-21">
    <w:name w:val="Light Grid Accent 2"/>
    <w:basedOn w:val="a3"/>
    <w:uiPriority w:val="62"/>
    <w:rsid w:val="0063202E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  <w:insideH w:val="single" w:sz="8" w:space="0" w:color="ED7D31" w:themeColor="accent2"/>
        <w:insideV w:val="single" w:sz="8" w:space="0" w:color="ED7D31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18" w:space="0" w:color="ED7D31" w:themeColor="accent2"/>
          <w:right w:val="single" w:sz="8" w:space="0" w:color="ED7D31" w:themeColor="accent2"/>
          <w:insideH w:val="nil"/>
          <w:insideV w:val="single" w:sz="8" w:space="0" w:color="ED7D31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H w:val="nil"/>
          <w:insideV w:val="single" w:sz="8" w:space="0" w:color="ED7D31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band1Vert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  <w:shd w:val="clear" w:color="auto" w:fill="FADECB" w:themeFill="accent2" w:themeFillTint="3F"/>
      </w:tcPr>
    </w:tblStylePr>
    <w:tblStylePr w:type="band1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V w:val="single" w:sz="8" w:space="0" w:color="ED7D31" w:themeColor="accent2"/>
        </w:tcBorders>
        <w:shd w:val="clear" w:color="auto" w:fill="FADECB" w:themeFill="accent2" w:themeFillTint="3F"/>
      </w:tcPr>
    </w:tblStylePr>
    <w:tblStylePr w:type="band2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V w:val="single" w:sz="8" w:space="0" w:color="ED7D31" w:themeColor="accent2"/>
        </w:tcBorders>
      </w:tcPr>
    </w:tblStylePr>
  </w:style>
  <w:style w:type="table" w:styleId="-31">
    <w:name w:val="Light Grid Accent 3"/>
    <w:basedOn w:val="a3"/>
    <w:uiPriority w:val="62"/>
    <w:rsid w:val="0063202E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1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  <w:shd w:val="clear" w:color="auto" w:fill="E8E8E8" w:themeFill="accent3" w:themeFillTint="3F"/>
      </w:tcPr>
    </w:tblStylePr>
    <w:tblStylePr w:type="band2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</w:tcPr>
    </w:tblStylePr>
  </w:style>
  <w:style w:type="table" w:styleId="-41">
    <w:name w:val="Light Grid Accent 4"/>
    <w:basedOn w:val="a3"/>
    <w:uiPriority w:val="62"/>
    <w:rsid w:val="0063202E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  <w:insideH w:val="single" w:sz="8" w:space="0" w:color="FFC000" w:themeColor="accent4"/>
        <w:insideV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18" w:space="0" w:color="FFC000" w:themeColor="accent4"/>
          <w:right w:val="single" w:sz="8" w:space="0" w:color="FFC000" w:themeColor="accent4"/>
          <w:insideH w:val="nil"/>
          <w:insideV w:val="single" w:sz="8" w:space="0" w:color="FFC000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H w:val="nil"/>
          <w:insideV w:val="single" w:sz="8" w:space="0" w:color="FFC000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band1Vert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  <w:shd w:val="clear" w:color="auto" w:fill="FFEFC0" w:themeFill="accent4" w:themeFillTint="3F"/>
      </w:tcPr>
    </w:tblStylePr>
    <w:tblStylePr w:type="band1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V w:val="single" w:sz="8" w:space="0" w:color="FFC000" w:themeColor="accent4"/>
        </w:tcBorders>
        <w:shd w:val="clear" w:color="auto" w:fill="FFEFC0" w:themeFill="accent4" w:themeFillTint="3F"/>
      </w:tcPr>
    </w:tblStylePr>
    <w:tblStylePr w:type="band2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V w:val="single" w:sz="8" w:space="0" w:color="FFC000" w:themeColor="accent4"/>
        </w:tcBorders>
      </w:tcPr>
    </w:tblStylePr>
  </w:style>
  <w:style w:type="table" w:styleId="-51">
    <w:name w:val="Light Grid Accent 5"/>
    <w:basedOn w:val="a3"/>
    <w:uiPriority w:val="62"/>
    <w:rsid w:val="0063202E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5B9BD5" w:themeColor="accent5"/>
        <w:left w:val="single" w:sz="8" w:space="0" w:color="5B9BD5" w:themeColor="accent5"/>
        <w:bottom w:val="single" w:sz="8" w:space="0" w:color="5B9BD5" w:themeColor="accent5"/>
        <w:right w:val="single" w:sz="8" w:space="0" w:color="5B9BD5" w:themeColor="accent5"/>
        <w:insideH w:val="single" w:sz="8" w:space="0" w:color="5B9BD5" w:themeColor="accent5"/>
        <w:insideV w:val="single" w:sz="8" w:space="0" w:color="5B9BD5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18" w:space="0" w:color="5B9BD5" w:themeColor="accent5"/>
          <w:right w:val="single" w:sz="8" w:space="0" w:color="5B9BD5" w:themeColor="accent5"/>
          <w:insideH w:val="nil"/>
          <w:insideV w:val="single" w:sz="8" w:space="0" w:color="5B9BD5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  <w:insideH w:val="nil"/>
          <w:insideV w:val="single" w:sz="8" w:space="0" w:color="5B9BD5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</w:tcBorders>
      </w:tcPr>
    </w:tblStylePr>
    <w:tblStylePr w:type="band1Vert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</w:tcBorders>
        <w:shd w:val="clear" w:color="auto" w:fill="D6E6F4" w:themeFill="accent5" w:themeFillTint="3F"/>
      </w:tcPr>
    </w:tblStylePr>
    <w:tblStylePr w:type="band1Horz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  <w:insideV w:val="single" w:sz="8" w:space="0" w:color="5B9BD5" w:themeColor="accent5"/>
        </w:tcBorders>
        <w:shd w:val="clear" w:color="auto" w:fill="D6E6F4" w:themeFill="accent5" w:themeFillTint="3F"/>
      </w:tcPr>
    </w:tblStylePr>
    <w:tblStylePr w:type="band2Horz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  <w:insideV w:val="single" w:sz="8" w:space="0" w:color="5B9BD5" w:themeColor="accent5"/>
        </w:tcBorders>
      </w:tcPr>
    </w:tblStylePr>
  </w:style>
  <w:style w:type="table" w:styleId="-61">
    <w:name w:val="Light Grid Accent 6"/>
    <w:basedOn w:val="a3"/>
    <w:uiPriority w:val="62"/>
    <w:rsid w:val="0063202E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  <w:insideH w:val="single" w:sz="8" w:space="0" w:color="70AD47" w:themeColor="accent6"/>
        <w:insideV w:val="single" w:sz="8" w:space="0" w:color="70AD47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18" w:space="0" w:color="70AD47" w:themeColor="accent6"/>
          <w:right w:val="single" w:sz="8" w:space="0" w:color="70AD47" w:themeColor="accent6"/>
          <w:insideH w:val="nil"/>
          <w:insideV w:val="single" w:sz="8" w:space="0" w:color="70AD47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H w:val="nil"/>
          <w:insideV w:val="single" w:sz="8" w:space="0" w:color="70AD47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band1Vert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  <w:shd w:val="clear" w:color="auto" w:fill="DBEBD0" w:themeFill="accent6" w:themeFillTint="3F"/>
      </w:tcPr>
    </w:tblStylePr>
    <w:tblStylePr w:type="band1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70AD47" w:themeColor="accent6"/>
        </w:tcBorders>
        <w:shd w:val="clear" w:color="auto" w:fill="DBEBD0" w:themeFill="accent6" w:themeFillTint="3F"/>
      </w:tcPr>
    </w:tblStylePr>
    <w:tblStylePr w:type="band2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70AD47" w:themeColor="accent6"/>
        </w:tcBorders>
      </w:tcPr>
    </w:tblStylePr>
  </w:style>
  <w:style w:type="table" w:styleId="11">
    <w:name w:val="Medium Shading 1"/>
    <w:basedOn w:val="a3"/>
    <w:uiPriority w:val="63"/>
    <w:rsid w:val="0063202E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63202E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7295D2" w:themeColor="accent1" w:themeTint="BF"/>
        <w:left w:val="single" w:sz="8" w:space="0" w:color="7295D2" w:themeColor="accent1" w:themeTint="BF"/>
        <w:bottom w:val="single" w:sz="8" w:space="0" w:color="7295D2" w:themeColor="accent1" w:themeTint="BF"/>
        <w:right w:val="single" w:sz="8" w:space="0" w:color="7295D2" w:themeColor="accent1" w:themeTint="BF"/>
        <w:insideH w:val="single" w:sz="8" w:space="0" w:color="7295D2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295D2" w:themeColor="accent1" w:themeTint="BF"/>
          <w:left w:val="single" w:sz="8" w:space="0" w:color="7295D2" w:themeColor="accent1" w:themeTint="BF"/>
          <w:bottom w:val="single" w:sz="8" w:space="0" w:color="7295D2" w:themeColor="accent1" w:themeTint="BF"/>
          <w:right w:val="single" w:sz="8" w:space="0" w:color="7295D2" w:themeColor="accent1" w:themeTint="BF"/>
          <w:insideH w:val="nil"/>
          <w:insideV w:val="nil"/>
        </w:tcBorders>
        <w:shd w:val="clear" w:color="auto" w:fill="4472C4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295D2" w:themeColor="accent1" w:themeTint="BF"/>
          <w:left w:val="single" w:sz="8" w:space="0" w:color="7295D2" w:themeColor="accent1" w:themeTint="BF"/>
          <w:bottom w:val="single" w:sz="8" w:space="0" w:color="7295D2" w:themeColor="accent1" w:themeTint="BF"/>
          <w:right w:val="single" w:sz="8" w:space="0" w:color="7295D2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DBF0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0DBF0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63202E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F19D64" w:themeColor="accent2" w:themeTint="BF"/>
        <w:left w:val="single" w:sz="8" w:space="0" w:color="F19D64" w:themeColor="accent2" w:themeTint="BF"/>
        <w:bottom w:val="single" w:sz="8" w:space="0" w:color="F19D64" w:themeColor="accent2" w:themeTint="BF"/>
        <w:right w:val="single" w:sz="8" w:space="0" w:color="F19D64" w:themeColor="accent2" w:themeTint="BF"/>
        <w:insideH w:val="single" w:sz="8" w:space="0" w:color="F19D64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19D64" w:themeColor="accent2" w:themeTint="BF"/>
          <w:left w:val="single" w:sz="8" w:space="0" w:color="F19D64" w:themeColor="accent2" w:themeTint="BF"/>
          <w:bottom w:val="single" w:sz="8" w:space="0" w:color="F19D64" w:themeColor="accent2" w:themeTint="BF"/>
          <w:right w:val="single" w:sz="8" w:space="0" w:color="F19D64" w:themeColor="accent2" w:themeTint="BF"/>
          <w:insideH w:val="nil"/>
          <w:insideV w:val="nil"/>
        </w:tcBorders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19D64" w:themeColor="accent2" w:themeTint="BF"/>
          <w:left w:val="single" w:sz="8" w:space="0" w:color="F19D64" w:themeColor="accent2" w:themeTint="BF"/>
          <w:bottom w:val="single" w:sz="8" w:space="0" w:color="F19D64" w:themeColor="accent2" w:themeTint="BF"/>
          <w:right w:val="single" w:sz="8" w:space="0" w:color="F19D64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DECB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ADECB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63202E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BBBBBB" w:themeColor="accent3" w:themeTint="BF"/>
        <w:left w:val="single" w:sz="8" w:space="0" w:color="BBBBBB" w:themeColor="accent3" w:themeTint="BF"/>
        <w:bottom w:val="single" w:sz="8" w:space="0" w:color="BBBBBB" w:themeColor="accent3" w:themeTint="BF"/>
        <w:right w:val="single" w:sz="8" w:space="0" w:color="BBBBBB" w:themeColor="accent3" w:themeTint="BF"/>
        <w:insideH w:val="single" w:sz="8" w:space="0" w:color="BBBBBB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BBBBB" w:themeColor="accent3" w:themeTint="BF"/>
          <w:left w:val="single" w:sz="8" w:space="0" w:color="BBBBBB" w:themeColor="accent3" w:themeTint="BF"/>
          <w:bottom w:val="single" w:sz="8" w:space="0" w:color="BBBBBB" w:themeColor="accent3" w:themeTint="BF"/>
          <w:right w:val="single" w:sz="8" w:space="0" w:color="BBBBBB" w:themeColor="accent3" w:themeTint="BF"/>
          <w:insideH w:val="nil"/>
          <w:insideV w:val="nil"/>
        </w:tcBorders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BBBBB" w:themeColor="accent3" w:themeTint="BF"/>
          <w:left w:val="single" w:sz="8" w:space="0" w:color="BBBBBB" w:themeColor="accent3" w:themeTint="BF"/>
          <w:bottom w:val="single" w:sz="8" w:space="0" w:color="BBBBBB" w:themeColor="accent3" w:themeTint="BF"/>
          <w:right w:val="single" w:sz="8" w:space="0" w:color="BBBBBB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E8E8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8E8E8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63202E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FC0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EFC0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63202E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84B3DF" w:themeColor="accent5" w:themeTint="BF"/>
        <w:left w:val="single" w:sz="8" w:space="0" w:color="84B3DF" w:themeColor="accent5" w:themeTint="BF"/>
        <w:bottom w:val="single" w:sz="8" w:space="0" w:color="84B3DF" w:themeColor="accent5" w:themeTint="BF"/>
        <w:right w:val="single" w:sz="8" w:space="0" w:color="84B3DF" w:themeColor="accent5" w:themeTint="BF"/>
        <w:insideH w:val="single" w:sz="8" w:space="0" w:color="84B3DF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4B3DF" w:themeColor="accent5" w:themeTint="BF"/>
          <w:left w:val="single" w:sz="8" w:space="0" w:color="84B3DF" w:themeColor="accent5" w:themeTint="BF"/>
          <w:bottom w:val="single" w:sz="8" w:space="0" w:color="84B3DF" w:themeColor="accent5" w:themeTint="BF"/>
          <w:right w:val="single" w:sz="8" w:space="0" w:color="84B3DF" w:themeColor="accent5" w:themeTint="BF"/>
          <w:insideH w:val="nil"/>
          <w:insideV w:val="nil"/>
        </w:tcBorders>
        <w:shd w:val="clear" w:color="auto" w:fill="5B9BD5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4B3DF" w:themeColor="accent5" w:themeTint="BF"/>
          <w:left w:val="single" w:sz="8" w:space="0" w:color="84B3DF" w:themeColor="accent5" w:themeTint="BF"/>
          <w:bottom w:val="single" w:sz="8" w:space="0" w:color="84B3DF" w:themeColor="accent5" w:themeTint="BF"/>
          <w:right w:val="single" w:sz="8" w:space="0" w:color="84B3DF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6E6F4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6E6F4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63202E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93C571" w:themeColor="accent6" w:themeTint="BF"/>
        <w:left w:val="single" w:sz="8" w:space="0" w:color="93C571" w:themeColor="accent6" w:themeTint="BF"/>
        <w:bottom w:val="single" w:sz="8" w:space="0" w:color="93C571" w:themeColor="accent6" w:themeTint="BF"/>
        <w:right w:val="single" w:sz="8" w:space="0" w:color="93C571" w:themeColor="accent6" w:themeTint="BF"/>
        <w:insideH w:val="single" w:sz="8" w:space="0" w:color="93C571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3C571" w:themeColor="accent6" w:themeTint="BF"/>
          <w:left w:val="single" w:sz="8" w:space="0" w:color="93C571" w:themeColor="accent6" w:themeTint="BF"/>
          <w:bottom w:val="single" w:sz="8" w:space="0" w:color="93C571" w:themeColor="accent6" w:themeTint="BF"/>
          <w:right w:val="single" w:sz="8" w:space="0" w:color="93C571" w:themeColor="accent6" w:themeTint="BF"/>
          <w:insideH w:val="nil"/>
          <w:insideV w:val="nil"/>
        </w:tcBorders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3C571" w:themeColor="accent6" w:themeTint="BF"/>
          <w:left w:val="single" w:sz="8" w:space="0" w:color="93C571" w:themeColor="accent6" w:themeTint="BF"/>
          <w:bottom w:val="single" w:sz="8" w:space="0" w:color="93C571" w:themeColor="accent6" w:themeTint="BF"/>
          <w:right w:val="single" w:sz="8" w:space="0" w:color="93C571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B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BEB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9">
    <w:name w:val="Medium Shading 2"/>
    <w:basedOn w:val="a3"/>
    <w:uiPriority w:val="64"/>
    <w:rsid w:val="0063202E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63202E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472C4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472C4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472C4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63202E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D7D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D7D31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63202E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5A5A5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63202E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C00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FC000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63202E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B9BD5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5B9BD5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63202E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63202E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63202E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  <w:tblBorders>
        <w:top w:val="single" w:sz="8" w:space="0" w:color="4472C4" w:themeColor="accent1"/>
        <w:bottom w:val="single" w:sz="8" w:space="0" w:color="4472C4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472C4" w:themeColor="accen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4472C4" w:themeColor="accent1"/>
          <w:bottom w:val="single" w:sz="8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472C4" w:themeColor="accent1"/>
          <w:bottom w:val="single" w:sz="8" w:space="0" w:color="4472C4" w:themeColor="accent1"/>
        </w:tcBorders>
      </w:tcPr>
    </w:tblStylePr>
    <w:tblStylePr w:type="band1Vert">
      <w:tblPr/>
      <w:tcPr>
        <w:shd w:val="clear" w:color="auto" w:fill="D0DBF0" w:themeFill="accent1" w:themeFillTint="3F"/>
      </w:tcPr>
    </w:tblStylePr>
    <w:tblStylePr w:type="band1Horz">
      <w:tblPr/>
      <w:tcPr>
        <w:shd w:val="clear" w:color="auto" w:fill="D0DBF0" w:themeFill="accent1" w:themeFillTint="3F"/>
      </w:tcPr>
    </w:tblStylePr>
  </w:style>
  <w:style w:type="table" w:styleId="1-20">
    <w:name w:val="Medium List 1 Accent 2"/>
    <w:basedOn w:val="a3"/>
    <w:uiPriority w:val="65"/>
    <w:rsid w:val="0063202E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  <w:tblBorders>
        <w:top w:val="single" w:sz="8" w:space="0" w:color="ED7D31" w:themeColor="accent2"/>
        <w:bottom w:val="single" w:sz="8" w:space="0" w:color="ED7D31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ED7D31" w:themeColor="accent2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ED7D31" w:themeColor="accent2"/>
          <w:bottom w:val="single" w:sz="8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ED7D31" w:themeColor="accent2"/>
          <w:bottom w:val="single" w:sz="8" w:space="0" w:color="ED7D31" w:themeColor="accent2"/>
        </w:tcBorders>
      </w:tcPr>
    </w:tblStylePr>
    <w:tblStylePr w:type="band1Vert">
      <w:tblPr/>
      <w:tcPr>
        <w:shd w:val="clear" w:color="auto" w:fill="FADECB" w:themeFill="accent2" w:themeFillTint="3F"/>
      </w:tcPr>
    </w:tblStylePr>
    <w:tblStylePr w:type="band1Horz">
      <w:tblPr/>
      <w:tcPr>
        <w:shd w:val="clear" w:color="auto" w:fill="FADECB" w:themeFill="accent2" w:themeFillTint="3F"/>
      </w:tcPr>
    </w:tblStylePr>
  </w:style>
  <w:style w:type="table" w:styleId="1-30">
    <w:name w:val="Medium List 1 Accent 3"/>
    <w:basedOn w:val="a3"/>
    <w:uiPriority w:val="65"/>
    <w:rsid w:val="0063202E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A5A5A5" w:themeColor="accent3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band1Vert">
      <w:tblPr/>
      <w:tcPr>
        <w:shd w:val="clear" w:color="auto" w:fill="E8E8E8" w:themeFill="accent3" w:themeFillTint="3F"/>
      </w:tcPr>
    </w:tblStylePr>
    <w:tblStylePr w:type="band1Horz">
      <w:tblPr/>
      <w:tcPr>
        <w:shd w:val="clear" w:color="auto" w:fill="E8E8E8" w:themeFill="accent3" w:themeFillTint="3F"/>
      </w:tcPr>
    </w:tblStylePr>
  </w:style>
  <w:style w:type="table" w:styleId="1-40">
    <w:name w:val="Medium List 1 Accent 4"/>
    <w:basedOn w:val="a3"/>
    <w:uiPriority w:val="65"/>
    <w:rsid w:val="0063202E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  <w:tblBorders>
        <w:top w:val="single" w:sz="8" w:space="0" w:color="FFC000" w:themeColor="accent4"/>
        <w:bottom w:val="single" w:sz="8" w:space="0" w:color="FFC000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FC000" w:themeColor="accent4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FFC000" w:themeColor="accent4"/>
          <w:bottom w:val="single" w:sz="8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FC000" w:themeColor="accent4"/>
          <w:bottom w:val="single" w:sz="8" w:space="0" w:color="FFC000" w:themeColor="accent4"/>
        </w:tcBorders>
      </w:tcPr>
    </w:tblStylePr>
    <w:tblStylePr w:type="band1Vert">
      <w:tblPr/>
      <w:tcPr>
        <w:shd w:val="clear" w:color="auto" w:fill="FFEFC0" w:themeFill="accent4" w:themeFillTint="3F"/>
      </w:tcPr>
    </w:tblStylePr>
    <w:tblStylePr w:type="band1Horz">
      <w:tblPr/>
      <w:tcPr>
        <w:shd w:val="clear" w:color="auto" w:fill="FFEFC0" w:themeFill="accent4" w:themeFillTint="3F"/>
      </w:tcPr>
    </w:tblStylePr>
  </w:style>
  <w:style w:type="table" w:styleId="1-50">
    <w:name w:val="Medium List 1 Accent 5"/>
    <w:basedOn w:val="a3"/>
    <w:uiPriority w:val="65"/>
    <w:rsid w:val="0063202E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  <w:tblBorders>
        <w:top w:val="single" w:sz="8" w:space="0" w:color="5B9BD5" w:themeColor="accent5"/>
        <w:bottom w:val="single" w:sz="8" w:space="0" w:color="5B9BD5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5B9BD5" w:themeColor="accent5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5B9BD5" w:themeColor="accent5"/>
          <w:bottom w:val="single" w:sz="8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5B9BD5" w:themeColor="accent5"/>
          <w:bottom w:val="single" w:sz="8" w:space="0" w:color="5B9BD5" w:themeColor="accent5"/>
        </w:tcBorders>
      </w:tcPr>
    </w:tblStylePr>
    <w:tblStylePr w:type="band1Vert">
      <w:tblPr/>
      <w:tcPr>
        <w:shd w:val="clear" w:color="auto" w:fill="D6E6F4" w:themeFill="accent5" w:themeFillTint="3F"/>
      </w:tcPr>
    </w:tblStylePr>
    <w:tblStylePr w:type="band1Horz">
      <w:tblPr/>
      <w:tcPr>
        <w:shd w:val="clear" w:color="auto" w:fill="D6E6F4" w:themeFill="accent5" w:themeFillTint="3F"/>
      </w:tcPr>
    </w:tblStylePr>
  </w:style>
  <w:style w:type="table" w:styleId="1-60">
    <w:name w:val="Medium List 1 Accent 6"/>
    <w:basedOn w:val="a3"/>
    <w:uiPriority w:val="65"/>
    <w:rsid w:val="0063202E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  <w:tblBorders>
        <w:top w:val="single" w:sz="8" w:space="0" w:color="70AD47" w:themeColor="accent6"/>
        <w:bottom w:val="single" w:sz="8" w:space="0" w:color="70AD47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70AD47" w:themeColor="accent6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70AD47" w:themeColor="accent6"/>
          <w:bottom w:val="single" w:sz="8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70AD47" w:themeColor="accent6"/>
          <w:bottom w:val="single" w:sz="8" w:space="0" w:color="70AD47" w:themeColor="accent6"/>
        </w:tcBorders>
      </w:tcPr>
    </w:tblStylePr>
    <w:tblStylePr w:type="band1Vert">
      <w:tblPr/>
      <w:tcPr>
        <w:shd w:val="clear" w:color="auto" w:fill="DBEBD0" w:themeFill="accent6" w:themeFillTint="3F"/>
      </w:tcPr>
    </w:tblStylePr>
    <w:tblStylePr w:type="band1Horz">
      <w:tblPr/>
      <w:tcPr>
        <w:shd w:val="clear" w:color="auto" w:fill="DBEBD0" w:themeFill="accent6" w:themeFillTint="3F"/>
      </w:tcPr>
    </w:tblStylePr>
  </w:style>
  <w:style w:type="table" w:styleId="2a">
    <w:name w:val="Medium List 2"/>
    <w:basedOn w:val="a3"/>
    <w:uiPriority w:val="66"/>
    <w:rsid w:val="0063202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lang w:val="en-US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63202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lang w:val="en-US"/>
    </w:rPr>
    <w:tblPr>
      <w:tblStyleRowBandSize w:val="1"/>
      <w:tblStyleColBandSize w:val="1"/>
      <w:tblBorders>
        <w:top w:val="single" w:sz="8" w:space="0" w:color="4472C4" w:themeColor="accent1"/>
        <w:left w:val="single" w:sz="8" w:space="0" w:color="4472C4" w:themeColor="accent1"/>
        <w:bottom w:val="single" w:sz="8" w:space="0" w:color="4472C4" w:themeColor="accent1"/>
        <w:right w:val="single" w:sz="8" w:space="0" w:color="4472C4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472C4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472C4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472C4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472C4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0DBF0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63202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lang w:val="en-US"/>
    </w:rPr>
    <w:tblPr>
      <w:tblStyleRowBandSize w:val="1"/>
      <w:tblStyleColBandSize w:val="1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ED7D31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ED7D31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ED7D31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ADECB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63202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lang w:val="en-US"/>
    </w:r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A5A5A5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A5A5A5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A5A5A5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A5A5A5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8E8E8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63202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lang w:val="en-US"/>
    </w:r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FC000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FC000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FC000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FC000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FEFC0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63202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lang w:val="en-US"/>
    </w:rPr>
    <w:tblPr>
      <w:tblStyleRowBandSize w:val="1"/>
      <w:tblStyleColBandSize w:val="1"/>
      <w:tblBorders>
        <w:top w:val="single" w:sz="8" w:space="0" w:color="5B9BD5" w:themeColor="accent5"/>
        <w:left w:val="single" w:sz="8" w:space="0" w:color="5B9BD5" w:themeColor="accent5"/>
        <w:bottom w:val="single" w:sz="8" w:space="0" w:color="5B9BD5" w:themeColor="accent5"/>
        <w:right w:val="single" w:sz="8" w:space="0" w:color="5B9BD5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5B9BD5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5B9BD5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5B9BD5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5B9BD5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6E6F4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63202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lang w:val="en-US"/>
    </w:r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70AD4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70AD47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70AD47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70AD47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BEB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63202E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63202E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7295D2" w:themeColor="accent1" w:themeTint="BF"/>
        <w:left w:val="single" w:sz="8" w:space="0" w:color="7295D2" w:themeColor="accent1" w:themeTint="BF"/>
        <w:bottom w:val="single" w:sz="8" w:space="0" w:color="7295D2" w:themeColor="accent1" w:themeTint="BF"/>
        <w:right w:val="single" w:sz="8" w:space="0" w:color="7295D2" w:themeColor="accent1" w:themeTint="BF"/>
        <w:insideH w:val="single" w:sz="8" w:space="0" w:color="7295D2" w:themeColor="accent1" w:themeTint="BF"/>
        <w:insideV w:val="single" w:sz="8" w:space="0" w:color="7295D2" w:themeColor="accent1" w:themeTint="BF"/>
      </w:tblBorders>
    </w:tblPr>
    <w:tcPr>
      <w:shd w:val="clear" w:color="auto" w:fill="D0DBF0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295D2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1B8E1" w:themeFill="accent1" w:themeFillTint="7F"/>
      </w:tcPr>
    </w:tblStylePr>
    <w:tblStylePr w:type="band1Horz">
      <w:tblPr/>
      <w:tcPr>
        <w:shd w:val="clear" w:color="auto" w:fill="A1B8E1" w:themeFill="accent1" w:themeFillTint="7F"/>
      </w:tcPr>
    </w:tblStylePr>
  </w:style>
  <w:style w:type="table" w:styleId="1-21">
    <w:name w:val="Medium Grid 1 Accent 2"/>
    <w:basedOn w:val="a3"/>
    <w:uiPriority w:val="67"/>
    <w:rsid w:val="0063202E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F19D64" w:themeColor="accent2" w:themeTint="BF"/>
        <w:left w:val="single" w:sz="8" w:space="0" w:color="F19D64" w:themeColor="accent2" w:themeTint="BF"/>
        <w:bottom w:val="single" w:sz="8" w:space="0" w:color="F19D64" w:themeColor="accent2" w:themeTint="BF"/>
        <w:right w:val="single" w:sz="8" w:space="0" w:color="F19D64" w:themeColor="accent2" w:themeTint="BF"/>
        <w:insideH w:val="single" w:sz="8" w:space="0" w:color="F19D64" w:themeColor="accent2" w:themeTint="BF"/>
        <w:insideV w:val="single" w:sz="8" w:space="0" w:color="F19D64" w:themeColor="accent2" w:themeTint="BF"/>
      </w:tblBorders>
    </w:tblPr>
    <w:tcPr>
      <w:shd w:val="clear" w:color="auto" w:fill="FADECB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19D64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shd w:val="clear" w:color="auto" w:fill="F6BE98" w:themeFill="accent2" w:themeFillTint="7F"/>
      </w:tcPr>
    </w:tblStylePr>
  </w:style>
  <w:style w:type="table" w:styleId="1-31">
    <w:name w:val="Medium Grid 1 Accent 3"/>
    <w:basedOn w:val="a3"/>
    <w:uiPriority w:val="67"/>
    <w:rsid w:val="0063202E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BBBBBB" w:themeColor="accent3" w:themeTint="BF"/>
        <w:left w:val="single" w:sz="8" w:space="0" w:color="BBBBBB" w:themeColor="accent3" w:themeTint="BF"/>
        <w:bottom w:val="single" w:sz="8" w:space="0" w:color="BBBBBB" w:themeColor="accent3" w:themeTint="BF"/>
        <w:right w:val="single" w:sz="8" w:space="0" w:color="BBBBBB" w:themeColor="accent3" w:themeTint="BF"/>
        <w:insideH w:val="single" w:sz="8" w:space="0" w:color="BBBBBB" w:themeColor="accent3" w:themeTint="BF"/>
        <w:insideV w:val="single" w:sz="8" w:space="0" w:color="BBBBBB" w:themeColor="accent3" w:themeTint="BF"/>
      </w:tblBorders>
    </w:tblPr>
    <w:tcPr>
      <w:shd w:val="clear" w:color="auto" w:fill="E8E8E8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BBBBB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1-41">
    <w:name w:val="Medium Grid 1 Accent 4"/>
    <w:basedOn w:val="a3"/>
    <w:uiPriority w:val="67"/>
    <w:rsid w:val="0063202E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  <w:insideV w:val="single" w:sz="8" w:space="0" w:color="FFCF40" w:themeColor="accent4" w:themeTint="BF"/>
      </w:tblBorders>
    </w:tblPr>
    <w:tcPr>
      <w:shd w:val="clear" w:color="auto" w:fill="FFEFC0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FCF40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shd w:val="clear" w:color="auto" w:fill="FFDF80" w:themeFill="accent4" w:themeFillTint="7F"/>
      </w:tcPr>
    </w:tblStylePr>
  </w:style>
  <w:style w:type="table" w:styleId="1-51">
    <w:name w:val="Medium Grid 1 Accent 5"/>
    <w:basedOn w:val="a3"/>
    <w:uiPriority w:val="67"/>
    <w:rsid w:val="0063202E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84B3DF" w:themeColor="accent5" w:themeTint="BF"/>
        <w:left w:val="single" w:sz="8" w:space="0" w:color="84B3DF" w:themeColor="accent5" w:themeTint="BF"/>
        <w:bottom w:val="single" w:sz="8" w:space="0" w:color="84B3DF" w:themeColor="accent5" w:themeTint="BF"/>
        <w:right w:val="single" w:sz="8" w:space="0" w:color="84B3DF" w:themeColor="accent5" w:themeTint="BF"/>
        <w:insideH w:val="single" w:sz="8" w:space="0" w:color="84B3DF" w:themeColor="accent5" w:themeTint="BF"/>
        <w:insideV w:val="single" w:sz="8" w:space="0" w:color="84B3DF" w:themeColor="accent5" w:themeTint="BF"/>
      </w:tblBorders>
    </w:tblPr>
    <w:tcPr>
      <w:shd w:val="clear" w:color="auto" w:fill="D6E6F4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4B3DF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CCEA" w:themeFill="accent5" w:themeFillTint="7F"/>
      </w:tcPr>
    </w:tblStylePr>
    <w:tblStylePr w:type="band1Horz">
      <w:tblPr/>
      <w:tcPr>
        <w:shd w:val="clear" w:color="auto" w:fill="ADCCEA" w:themeFill="accent5" w:themeFillTint="7F"/>
      </w:tcPr>
    </w:tblStylePr>
  </w:style>
  <w:style w:type="table" w:styleId="1-61">
    <w:name w:val="Medium Grid 1 Accent 6"/>
    <w:basedOn w:val="a3"/>
    <w:uiPriority w:val="67"/>
    <w:rsid w:val="0063202E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93C571" w:themeColor="accent6" w:themeTint="BF"/>
        <w:left w:val="single" w:sz="8" w:space="0" w:color="93C571" w:themeColor="accent6" w:themeTint="BF"/>
        <w:bottom w:val="single" w:sz="8" w:space="0" w:color="93C571" w:themeColor="accent6" w:themeTint="BF"/>
        <w:right w:val="single" w:sz="8" w:space="0" w:color="93C571" w:themeColor="accent6" w:themeTint="BF"/>
        <w:insideH w:val="single" w:sz="8" w:space="0" w:color="93C571" w:themeColor="accent6" w:themeTint="BF"/>
        <w:insideV w:val="single" w:sz="8" w:space="0" w:color="93C571" w:themeColor="accent6" w:themeTint="BF"/>
      </w:tblBorders>
    </w:tblPr>
    <w:tcPr>
      <w:shd w:val="clear" w:color="auto" w:fill="DBEB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3C571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D8A0" w:themeFill="accent6" w:themeFillTint="7F"/>
      </w:tcPr>
    </w:tblStylePr>
    <w:tblStylePr w:type="band1Horz">
      <w:tblPr/>
      <w:tcPr>
        <w:shd w:val="clear" w:color="auto" w:fill="B7D8A0" w:themeFill="accent6" w:themeFillTint="7F"/>
      </w:tcPr>
    </w:tblStylePr>
  </w:style>
  <w:style w:type="table" w:styleId="2b">
    <w:name w:val="Medium Grid 2"/>
    <w:basedOn w:val="a3"/>
    <w:uiPriority w:val="68"/>
    <w:rsid w:val="0063202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lang w:val="en-US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63202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lang w:val="en-US"/>
    </w:rPr>
    <w:tblPr>
      <w:tblStyleRowBandSize w:val="1"/>
      <w:tblStyleColBandSize w:val="1"/>
      <w:tblBorders>
        <w:top w:val="single" w:sz="8" w:space="0" w:color="4472C4" w:themeColor="accent1"/>
        <w:left w:val="single" w:sz="8" w:space="0" w:color="4472C4" w:themeColor="accent1"/>
        <w:bottom w:val="single" w:sz="8" w:space="0" w:color="4472C4" w:themeColor="accent1"/>
        <w:right w:val="single" w:sz="8" w:space="0" w:color="4472C4" w:themeColor="accent1"/>
        <w:insideH w:val="single" w:sz="8" w:space="0" w:color="4472C4" w:themeColor="accent1"/>
        <w:insideV w:val="single" w:sz="8" w:space="0" w:color="4472C4" w:themeColor="accent1"/>
      </w:tblBorders>
    </w:tblPr>
    <w:tcPr>
      <w:shd w:val="clear" w:color="auto" w:fill="D0DBF0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CF1F9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9E2F3" w:themeFill="accent1" w:themeFillTint="33"/>
      </w:tcPr>
    </w:tblStylePr>
    <w:tblStylePr w:type="band1Vert">
      <w:tblPr/>
      <w:tcPr>
        <w:shd w:val="clear" w:color="auto" w:fill="A1B8E1" w:themeFill="accent1" w:themeFillTint="7F"/>
      </w:tcPr>
    </w:tblStylePr>
    <w:tblStylePr w:type="band1Horz">
      <w:tblPr/>
      <w:tcPr>
        <w:tcBorders>
          <w:insideH w:val="single" w:sz="6" w:space="0" w:color="4472C4" w:themeColor="accent1"/>
          <w:insideV w:val="single" w:sz="6" w:space="0" w:color="4472C4" w:themeColor="accent1"/>
        </w:tcBorders>
        <w:shd w:val="clear" w:color="auto" w:fill="A1B8E1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63202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lang w:val="en-US"/>
    </w:rPr>
    <w:tblPr>
      <w:tblStyleRowBandSize w:val="1"/>
      <w:tblStyleColBandSize w:val="1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  <w:insideH w:val="single" w:sz="8" w:space="0" w:color="ED7D31" w:themeColor="accent2"/>
        <w:insideV w:val="single" w:sz="8" w:space="0" w:color="ED7D31" w:themeColor="accent2"/>
      </w:tblBorders>
    </w:tblPr>
    <w:tcPr>
      <w:shd w:val="clear" w:color="auto" w:fill="FADECB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DF2EA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BE4D5" w:themeFill="accent2" w:themeFillTint="33"/>
      </w:tc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tcBorders>
          <w:insideH w:val="single" w:sz="6" w:space="0" w:color="ED7D31" w:themeColor="accent2"/>
          <w:insideV w:val="single" w:sz="6" w:space="0" w:color="ED7D31" w:themeColor="accent2"/>
        </w:tcBorders>
        <w:shd w:val="clear" w:color="auto" w:fill="F6BE98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63202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lang w:val="en-US"/>
    </w:r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</w:tblPr>
    <w:tcPr>
      <w:shd w:val="clear" w:color="auto" w:fill="E8E8E8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6F6F6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DEDED" w:themeFill="accent3" w:themeFillTint="33"/>
      </w:tc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tcBorders>
          <w:insideH w:val="single" w:sz="6" w:space="0" w:color="A5A5A5" w:themeColor="accent3"/>
          <w:insideV w:val="single" w:sz="6" w:space="0" w:color="A5A5A5" w:themeColor="accent3"/>
        </w:tcBorders>
        <w:shd w:val="clear" w:color="auto" w:fill="D2D2D2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63202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lang w:val="en-US"/>
    </w:r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  <w:insideH w:val="single" w:sz="8" w:space="0" w:color="FFC000" w:themeColor="accent4"/>
        <w:insideV w:val="single" w:sz="8" w:space="0" w:color="FFC000" w:themeColor="accent4"/>
      </w:tblBorders>
    </w:tblPr>
    <w:tcPr>
      <w:shd w:val="clear" w:color="auto" w:fill="FFEFC0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FF8E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2CC" w:themeFill="accent4" w:themeFillTint="33"/>
      </w:tc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tcBorders>
          <w:insideH w:val="single" w:sz="6" w:space="0" w:color="FFC000" w:themeColor="accent4"/>
          <w:insideV w:val="single" w:sz="6" w:space="0" w:color="FFC000" w:themeColor="accent4"/>
        </w:tcBorders>
        <w:shd w:val="clear" w:color="auto" w:fill="FFDF8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63202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lang w:val="en-US"/>
    </w:rPr>
    <w:tblPr>
      <w:tblStyleRowBandSize w:val="1"/>
      <w:tblStyleColBandSize w:val="1"/>
      <w:tblBorders>
        <w:top w:val="single" w:sz="8" w:space="0" w:color="5B9BD5" w:themeColor="accent5"/>
        <w:left w:val="single" w:sz="8" w:space="0" w:color="5B9BD5" w:themeColor="accent5"/>
        <w:bottom w:val="single" w:sz="8" w:space="0" w:color="5B9BD5" w:themeColor="accent5"/>
        <w:right w:val="single" w:sz="8" w:space="0" w:color="5B9BD5" w:themeColor="accent5"/>
        <w:insideH w:val="single" w:sz="8" w:space="0" w:color="5B9BD5" w:themeColor="accent5"/>
        <w:insideV w:val="single" w:sz="8" w:space="0" w:color="5B9BD5" w:themeColor="accent5"/>
      </w:tblBorders>
    </w:tblPr>
    <w:tcPr>
      <w:shd w:val="clear" w:color="auto" w:fill="D6E6F4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EF5FB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EEAF6" w:themeFill="accent5" w:themeFillTint="33"/>
      </w:tcPr>
    </w:tblStylePr>
    <w:tblStylePr w:type="band1Vert">
      <w:tblPr/>
      <w:tcPr>
        <w:shd w:val="clear" w:color="auto" w:fill="ADCCEA" w:themeFill="accent5" w:themeFillTint="7F"/>
      </w:tcPr>
    </w:tblStylePr>
    <w:tblStylePr w:type="band1Horz">
      <w:tblPr/>
      <w:tcPr>
        <w:tcBorders>
          <w:insideH w:val="single" w:sz="6" w:space="0" w:color="5B9BD5" w:themeColor="accent5"/>
          <w:insideV w:val="single" w:sz="6" w:space="0" w:color="5B9BD5" w:themeColor="accent5"/>
        </w:tcBorders>
        <w:shd w:val="clear" w:color="auto" w:fill="ADCCEA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63202E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lang w:val="en-US"/>
    </w:r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  <w:insideH w:val="single" w:sz="8" w:space="0" w:color="70AD47" w:themeColor="accent6"/>
        <w:insideV w:val="single" w:sz="8" w:space="0" w:color="70AD47" w:themeColor="accent6"/>
      </w:tblBorders>
    </w:tblPr>
    <w:tcPr>
      <w:shd w:val="clear" w:color="auto" w:fill="DBEB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0F7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2EFD9" w:themeFill="accent6" w:themeFillTint="33"/>
      </w:tcPr>
    </w:tblStylePr>
    <w:tblStylePr w:type="band1Vert">
      <w:tblPr/>
      <w:tcPr>
        <w:shd w:val="clear" w:color="auto" w:fill="B7D8A0" w:themeFill="accent6" w:themeFillTint="7F"/>
      </w:tcPr>
    </w:tblStylePr>
    <w:tblStylePr w:type="band1Horz">
      <w:tblPr/>
      <w:tcPr>
        <w:tcBorders>
          <w:insideH w:val="single" w:sz="6" w:space="0" w:color="70AD47" w:themeColor="accent6"/>
          <w:insideV w:val="single" w:sz="6" w:space="0" w:color="70AD47" w:themeColor="accent6"/>
        </w:tcBorders>
        <w:shd w:val="clear" w:color="auto" w:fill="B7D8A0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63202E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63202E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0DBF0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472C4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472C4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472C4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472C4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1B8E1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1B8E1" w:themeFill="accent1" w:themeFillTint="7F"/>
      </w:tcPr>
    </w:tblStylePr>
  </w:style>
  <w:style w:type="table" w:styleId="3-2">
    <w:name w:val="Medium Grid 3 Accent 2"/>
    <w:basedOn w:val="a3"/>
    <w:uiPriority w:val="69"/>
    <w:rsid w:val="0063202E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ADECB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7D31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7D31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D7D31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6BE98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6BE98" w:themeFill="accent2" w:themeFillTint="7F"/>
      </w:tcPr>
    </w:tblStylePr>
  </w:style>
  <w:style w:type="table" w:styleId="3-3">
    <w:name w:val="Medium Grid 3 Accent 3"/>
    <w:basedOn w:val="a3"/>
    <w:uiPriority w:val="69"/>
    <w:rsid w:val="0063202E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8E8E8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5A5A5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5A5A5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A5A5A5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2D2D2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2D2D2" w:themeFill="accent3" w:themeFillTint="7F"/>
      </w:tcPr>
    </w:tblStylePr>
  </w:style>
  <w:style w:type="table" w:styleId="3-4">
    <w:name w:val="Medium Grid 3 Accent 4"/>
    <w:basedOn w:val="a3"/>
    <w:uiPriority w:val="69"/>
    <w:rsid w:val="0063202E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FEFC0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FC000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FC000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FC000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FDF8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FDF80" w:themeFill="accent4" w:themeFillTint="7F"/>
      </w:tcPr>
    </w:tblStylePr>
  </w:style>
  <w:style w:type="table" w:styleId="3-5">
    <w:name w:val="Medium Grid 3 Accent 5"/>
    <w:basedOn w:val="a3"/>
    <w:uiPriority w:val="69"/>
    <w:rsid w:val="0063202E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6E6F4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B9BD5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B9BD5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5B9BD5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DCCEA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DCCEA" w:themeFill="accent5" w:themeFillTint="7F"/>
      </w:tcPr>
    </w:tblStylePr>
  </w:style>
  <w:style w:type="table" w:styleId="3-6">
    <w:name w:val="Medium Grid 3 Accent 6"/>
    <w:basedOn w:val="a3"/>
    <w:uiPriority w:val="69"/>
    <w:rsid w:val="0063202E"/>
    <w:pPr>
      <w:spacing w:after="0" w:line="240" w:lineRule="auto"/>
    </w:pPr>
    <w:rPr>
      <w:rFonts w:eastAsiaTheme="minorEastAsia"/>
      <w:lang w:val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BEB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0AD47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0AD47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7D8A0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7D8A0" w:themeFill="accent6" w:themeFillTint="7F"/>
      </w:tcPr>
    </w:tblStylePr>
  </w:style>
  <w:style w:type="table" w:styleId="aff5">
    <w:name w:val="Dark List"/>
    <w:basedOn w:val="a3"/>
    <w:uiPriority w:val="70"/>
    <w:rsid w:val="0063202E"/>
    <w:pPr>
      <w:spacing w:after="0" w:line="240" w:lineRule="auto"/>
    </w:pPr>
    <w:rPr>
      <w:rFonts w:eastAsiaTheme="minorEastAsia"/>
      <w:color w:val="FFFFFF" w:themeColor="background1"/>
      <w:lang w:val="en-US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63202E"/>
    <w:pPr>
      <w:spacing w:after="0" w:line="240" w:lineRule="auto"/>
    </w:pPr>
    <w:rPr>
      <w:rFonts w:eastAsiaTheme="minorEastAsia"/>
      <w:color w:val="FFFFFF" w:themeColor="background1"/>
      <w:lang w:val="en-US"/>
    </w:rPr>
    <w:tblPr>
      <w:tblStyleRowBandSize w:val="1"/>
      <w:tblStyleColBandSize w:val="1"/>
    </w:tblPr>
    <w:tcPr>
      <w:shd w:val="clear" w:color="auto" w:fill="4472C4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F3763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F5496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F5496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5496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5496" w:themeFill="accent1" w:themeFillShade="BF"/>
      </w:tcPr>
    </w:tblStylePr>
  </w:style>
  <w:style w:type="table" w:styleId="-22">
    <w:name w:val="Dark List Accent 2"/>
    <w:basedOn w:val="a3"/>
    <w:uiPriority w:val="70"/>
    <w:rsid w:val="0063202E"/>
    <w:pPr>
      <w:spacing w:after="0" w:line="240" w:lineRule="auto"/>
    </w:pPr>
    <w:rPr>
      <w:rFonts w:eastAsiaTheme="minorEastAsia"/>
      <w:color w:val="FFFFFF" w:themeColor="background1"/>
      <w:lang w:val="en-US"/>
    </w:rPr>
    <w:tblPr>
      <w:tblStyleRowBandSize w:val="1"/>
      <w:tblStyleColBandSize w:val="1"/>
    </w:tblPr>
    <w:tcPr>
      <w:shd w:val="clear" w:color="auto" w:fill="ED7D31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823B0B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C45911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C45911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45911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45911" w:themeFill="accent2" w:themeFillShade="BF"/>
      </w:tcPr>
    </w:tblStylePr>
  </w:style>
  <w:style w:type="table" w:styleId="-32">
    <w:name w:val="Dark List Accent 3"/>
    <w:basedOn w:val="a3"/>
    <w:uiPriority w:val="70"/>
    <w:rsid w:val="0063202E"/>
    <w:pPr>
      <w:spacing w:after="0" w:line="240" w:lineRule="auto"/>
    </w:pPr>
    <w:rPr>
      <w:rFonts w:eastAsiaTheme="minorEastAsia"/>
      <w:color w:val="FFFFFF" w:themeColor="background1"/>
      <w:lang w:val="en-US"/>
    </w:rPr>
    <w:tblPr>
      <w:tblStyleRowBandSize w:val="1"/>
      <w:tblStyleColBandSize w:val="1"/>
    </w:tblPr>
    <w:tcPr>
      <w:shd w:val="clear" w:color="auto" w:fill="A5A5A5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525252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B7B7B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B7B7B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7B7B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7B7B" w:themeFill="accent3" w:themeFillShade="BF"/>
      </w:tcPr>
    </w:tblStylePr>
  </w:style>
  <w:style w:type="table" w:styleId="-42">
    <w:name w:val="Dark List Accent 4"/>
    <w:basedOn w:val="a3"/>
    <w:uiPriority w:val="70"/>
    <w:rsid w:val="0063202E"/>
    <w:pPr>
      <w:spacing w:after="0" w:line="240" w:lineRule="auto"/>
    </w:pPr>
    <w:rPr>
      <w:rFonts w:eastAsiaTheme="minorEastAsia"/>
      <w:color w:val="FFFFFF" w:themeColor="background1"/>
      <w:lang w:val="en-US"/>
    </w:rPr>
    <w:tblPr>
      <w:tblStyleRowBandSize w:val="1"/>
      <w:tblStyleColBandSize w:val="1"/>
    </w:tblPr>
    <w:tcPr>
      <w:shd w:val="clear" w:color="auto" w:fill="FFC000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F5F00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BF8F00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BF8F00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8F00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8F00" w:themeFill="accent4" w:themeFillShade="BF"/>
      </w:tcPr>
    </w:tblStylePr>
  </w:style>
  <w:style w:type="table" w:styleId="-52">
    <w:name w:val="Dark List Accent 5"/>
    <w:basedOn w:val="a3"/>
    <w:uiPriority w:val="70"/>
    <w:rsid w:val="0063202E"/>
    <w:pPr>
      <w:spacing w:after="0" w:line="240" w:lineRule="auto"/>
    </w:pPr>
    <w:rPr>
      <w:rFonts w:eastAsiaTheme="minorEastAsia"/>
      <w:color w:val="FFFFFF" w:themeColor="background1"/>
      <w:lang w:val="en-US"/>
    </w:rPr>
    <w:tblPr>
      <w:tblStyleRowBandSize w:val="1"/>
      <w:tblStyleColBandSize w:val="1"/>
    </w:tblPr>
    <w:tcPr>
      <w:shd w:val="clear" w:color="auto" w:fill="5B9BD5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F4D78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E74B5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E74B5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74B5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74B5" w:themeFill="accent5" w:themeFillShade="BF"/>
      </w:tcPr>
    </w:tblStylePr>
  </w:style>
  <w:style w:type="table" w:styleId="-62">
    <w:name w:val="Dark List Accent 6"/>
    <w:basedOn w:val="a3"/>
    <w:uiPriority w:val="70"/>
    <w:rsid w:val="0063202E"/>
    <w:pPr>
      <w:spacing w:after="0" w:line="240" w:lineRule="auto"/>
    </w:pPr>
    <w:rPr>
      <w:rFonts w:eastAsiaTheme="minorEastAsia"/>
      <w:color w:val="FFFFFF" w:themeColor="background1"/>
      <w:lang w:val="en-US"/>
    </w:rPr>
    <w:tblPr>
      <w:tblStyleRowBandSize w:val="1"/>
      <w:tblStyleColBandSize w:val="1"/>
    </w:tblPr>
    <w:tcPr>
      <w:shd w:val="clear" w:color="auto" w:fill="70AD47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75623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38135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</w:style>
  <w:style w:type="table" w:styleId="aff6">
    <w:name w:val="Colorful Shading"/>
    <w:basedOn w:val="a3"/>
    <w:uiPriority w:val="71"/>
    <w:rsid w:val="0063202E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  <w:tblBorders>
        <w:top w:val="single" w:sz="24" w:space="0" w:color="ED7D31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63202E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  <w:tblBorders>
        <w:top w:val="single" w:sz="24" w:space="0" w:color="ED7D31" w:themeColor="accent2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CF1F9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64378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64378" w:themeColor="accent1" w:themeShade="99"/>
          <w:insideV w:val="nil"/>
        </w:tcBorders>
        <w:shd w:val="clear" w:color="auto" w:fill="264378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64378" w:themeFill="accent1" w:themeFillShade="99"/>
      </w:tcPr>
    </w:tblStylePr>
    <w:tblStylePr w:type="band1Vert">
      <w:tblPr/>
      <w:tcPr>
        <w:shd w:val="clear" w:color="auto" w:fill="B4C6E7" w:themeFill="accent1" w:themeFillTint="66"/>
      </w:tcPr>
    </w:tblStylePr>
    <w:tblStylePr w:type="band1Horz">
      <w:tblPr/>
      <w:tcPr>
        <w:shd w:val="clear" w:color="auto" w:fill="A1B8E1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63202E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  <w:tblBorders>
        <w:top w:val="single" w:sz="24" w:space="0" w:color="ED7D31" w:themeColor="accent2"/>
        <w:left w:val="single" w:sz="4" w:space="0" w:color="ED7D31" w:themeColor="accent2"/>
        <w:bottom w:val="single" w:sz="4" w:space="0" w:color="ED7D31" w:themeColor="accent2"/>
        <w:right w:val="single" w:sz="4" w:space="0" w:color="ED7D31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DF2EA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D7D31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D470D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D470D" w:themeColor="accent2" w:themeShade="99"/>
          <w:insideV w:val="nil"/>
        </w:tcBorders>
        <w:shd w:val="clear" w:color="auto" w:fill="9D470D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D470D" w:themeFill="accent2" w:themeFillShade="99"/>
      </w:tcPr>
    </w:tblStylePr>
    <w:tblStylePr w:type="band1Vert">
      <w:tblPr/>
      <w:tcPr>
        <w:shd w:val="clear" w:color="auto" w:fill="F7CAAC" w:themeFill="accent2" w:themeFillTint="66"/>
      </w:tcPr>
    </w:tblStylePr>
    <w:tblStylePr w:type="band1Horz">
      <w:tblPr/>
      <w:tcPr>
        <w:shd w:val="clear" w:color="auto" w:fill="F6BE98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63202E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  <w:tblBorders>
        <w:top w:val="single" w:sz="24" w:space="0" w:color="FFC000" w:themeColor="accent4"/>
        <w:left w:val="single" w:sz="4" w:space="0" w:color="A5A5A5" w:themeColor="accent3"/>
        <w:bottom w:val="single" w:sz="4" w:space="0" w:color="A5A5A5" w:themeColor="accent3"/>
        <w:right w:val="single" w:sz="4" w:space="0" w:color="A5A5A5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6F6F6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FC000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636363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636363" w:themeColor="accent3" w:themeShade="99"/>
          <w:insideV w:val="nil"/>
        </w:tcBorders>
        <w:shd w:val="clear" w:color="auto" w:fill="636363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36363" w:themeFill="accent3" w:themeFillShade="99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-43">
    <w:name w:val="Colorful Shading Accent 4"/>
    <w:basedOn w:val="a3"/>
    <w:uiPriority w:val="71"/>
    <w:rsid w:val="0063202E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  <w:tblBorders>
        <w:top w:val="single" w:sz="24" w:space="0" w:color="A5A5A5" w:themeColor="accent3"/>
        <w:left w:val="single" w:sz="4" w:space="0" w:color="FFC000" w:themeColor="accent4"/>
        <w:bottom w:val="single" w:sz="4" w:space="0" w:color="FFC000" w:themeColor="accent4"/>
        <w:right w:val="single" w:sz="4" w:space="0" w:color="FFC000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8E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A5A5A5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97300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97300" w:themeColor="accent4" w:themeShade="99"/>
          <w:insideV w:val="nil"/>
        </w:tcBorders>
        <w:shd w:val="clear" w:color="auto" w:fill="997300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97300" w:themeFill="accent4" w:themeFillShade="99"/>
      </w:tcPr>
    </w:tblStylePr>
    <w:tblStylePr w:type="band1Vert">
      <w:tblPr/>
      <w:tcPr>
        <w:shd w:val="clear" w:color="auto" w:fill="FFE599" w:themeFill="accent4" w:themeFillTint="66"/>
      </w:tcPr>
    </w:tblStylePr>
    <w:tblStylePr w:type="band1Horz">
      <w:tblPr/>
      <w:tcPr>
        <w:shd w:val="clear" w:color="auto" w:fill="FFDF8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63202E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  <w:tblBorders>
        <w:top w:val="single" w:sz="24" w:space="0" w:color="70AD47" w:themeColor="accent6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EF5FB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70AD4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55D91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55D91" w:themeColor="accent5" w:themeShade="99"/>
          <w:insideV w:val="nil"/>
        </w:tcBorders>
        <w:shd w:val="clear" w:color="auto" w:fill="255D91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D91" w:themeFill="accent5" w:themeFillShade="99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ADCCEA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63202E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  <w:tblBorders>
        <w:top w:val="single" w:sz="24" w:space="0" w:color="5B9BD5" w:themeColor="accent5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0F7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5B9BD5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3672A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3672A" w:themeColor="accent6" w:themeShade="99"/>
          <w:insideV w:val="nil"/>
        </w:tcBorders>
        <w:shd w:val="clear" w:color="auto" w:fill="43672A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3672A" w:themeFill="accent6" w:themeFillShade="99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B7D8A0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7">
    <w:name w:val="Colorful List"/>
    <w:basedOn w:val="a3"/>
    <w:uiPriority w:val="72"/>
    <w:rsid w:val="0063202E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25F12" w:themeFill="accent2" w:themeFillShade="CC"/>
      </w:tcPr>
    </w:tblStylePr>
    <w:tblStylePr w:type="lastRow">
      <w:rPr>
        <w:b/>
        <w:bCs/>
        <w:color w:val="D25F12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63202E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</w:tblPr>
    <w:tcPr>
      <w:shd w:val="clear" w:color="auto" w:fill="ECF1F9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25F12" w:themeFill="accent2" w:themeFillShade="CC"/>
      </w:tcPr>
    </w:tblStylePr>
    <w:tblStylePr w:type="lastRow">
      <w:rPr>
        <w:b/>
        <w:bCs/>
        <w:color w:val="D25F12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0DBF0" w:themeFill="accent1" w:themeFillTint="3F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-24">
    <w:name w:val="Colorful List Accent 2"/>
    <w:basedOn w:val="a3"/>
    <w:uiPriority w:val="72"/>
    <w:rsid w:val="0063202E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</w:tblPr>
    <w:tcPr>
      <w:shd w:val="clear" w:color="auto" w:fill="FDF2EA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D25F12" w:themeFill="accent2" w:themeFillShade="CC"/>
      </w:tcPr>
    </w:tblStylePr>
    <w:tblStylePr w:type="lastRow">
      <w:rPr>
        <w:b/>
        <w:bCs/>
        <w:color w:val="D25F12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-34">
    <w:name w:val="Colorful List Accent 3"/>
    <w:basedOn w:val="a3"/>
    <w:uiPriority w:val="72"/>
    <w:rsid w:val="0063202E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</w:tblPr>
    <w:tcPr>
      <w:shd w:val="clear" w:color="auto" w:fill="F6F6F6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C9900" w:themeFill="accent4" w:themeFillShade="CC"/>
      </w:tcPr>
    </w:tblStylePr>
    <w:tblStylePr w:type="lastRow">
      <w:rPr>
        <w:b/>
        <w:bCs/>
        <w:color w:val="CC9900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-44">
    <w:name w:val="Colorful List Accent 4"/>
    <w:basedOn w:val="a3"/>
    <w:uiPriority w:val="72"/>
    <w:rsid w:val="0063202E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</w:tblPr>
    <w:tcPr>
      <w:shd w:val="clear" w:color="auto" w:fill="FFF8E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48484" w:themeFill="accent3" w:themeFillShade="CC"/>
      </w:tcPr>
    </w:tblStylePr>
    <w:tblStylePr w:type="lastRow">
      <w:rPr>
        <w:b/>
        <w:bCs/>
        <w:color w:val="848484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-54">
    <w:name w:val="Colorful List Accent 5"/>
    <w:basedOn w:val="a3"/>
    <w:uiPriority w:val="72"/>
    <w:rsid w:val="0063202E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</w:tblPr>
    <w:tcPr>
      <w:shd w:val="clear" w:color="auto" w:fill="EEF5FB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598A38" w:themeFill="accent6" w:themeFillShade="CC"/>
      </w:tcPr>
    </w:tblStylePr>
    <w:tblStylePr w:type="lastRow">
      <w:rPr>
        <w:b/>
        <w:bCs/>
        <w:color w:val="598A38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6E6F4" w:themeFill="accent5" w:themeFillTint="3F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-64">
    <w:name w:val="Colorful List Accent 6"/>
    <w:basedOn w:val="a3"/>
    <w:uiPriority w:val="72"/>
    <w:rsid w:val="0063202E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</w:tblPr>
    <w:tcPr>
      <w:shd w:val="clear" w:color="auto" w:fill="F0F7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17CC1" w:themeFill="accent5" w:themeFillShade="CC"/>
      </w:tcPr>
    </w:tblStylePr>
    <w:tblStylePr w:type="lastRow">
      <w:rPr>
        <w:b/>
        <w:bCs/>
        <w:color w:val="317CC1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aff8">
    <w:name w:val="Colorful Grid"/>
    <w:basedOn w:val="a3"/>
    <w:uiPriority w:val="73"/>
    <w:rsid w:val="0063202E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63202E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9E2F3" w:themeFill="accent1" w:themeFillTint="33"/>
    </w:tcPr>
    <w:tblStylePr w:type="firstRow">
      <w:rPr>
        <w:b/>
        <w:bCs/>
      </w:rPr>
      <w:tblPr/>
      <w:tcPr>
        <w:shd w:val="clear" w:color="auto" w:fill="B4C6E7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4C6E7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2F5496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2F5496" w:themeFill="accent1" w:themeFillShade="BF"/>
      </w:tcPr>
    </w:tblStylePr>
    <w:tblStylePr w:type="band1Vert">
      <w:tblPr/>
      <w:tcPr>
        <w:shd w:val="clear" w:color="auto" w:fill="A1B8E1" w:themeFill="accent1" w:themeFillTint="7F"/>
      </w:tcPr>
    </w:tblStylePr>
    <w:tblStylePr w:type="band1Horz">
      <w:tblPr/>
      <w:tcPr>
        <w:shd w:val="clear" w:color="auto" w:fill="A1B8E1" w:themeFill="accent1" w:themeFillTint="7F"/>
      </w:tcPr>
    </w:tblStylePr>
  </w:style>
  <w:style w:type="table" w:styleId="-25">
    <w:name w:val="Colorful Grid Accent 2"/>
    <w:basedOn w:val="a3"/>
    <w:uiPriority w:val="73"/>
    <w:rsid w:val="0063202E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BE4D5" w:themeFill="accent2" w:themeFillTint="33"/>
    </w:tcPr>
    <w:tblStylePr w:type="firstRow">
      <w:rPr>
        <w:b/>
        <w:bCs/>
      </w:rPr>
      <w:tblPr/>
      <w:tcPr>
        <w:shd w:val="clear" w:color="auto" w:fill="F7CAAC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7CAAC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C45911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C45911" w:themeFill="accent2" w:themeFillShade="BF"/>
      </w:tcPr>
    </w:tblStylePr>
    <w:tblStylePr w:type="band1Vert">
      <w:tblPr/>
      <w:tcPr>
        <w:shd w:val="clear" w:color="auto" w:fill="F6BE98" w:themeFill="accent2" w:themeFillTint="7F"/>
      </w:tcPr>
    </w:tblStylePr>
    <w:tblStylePr w:type="band1Horz">
      <w:tblPr/>
      <w:tcPr>
        <w:shd w:val="clear" w:color="auto" w:fill="F6BE98" w:themeFill="accent2" w:themeFillTint="7F"/>
      </w:tcPr>
    </w:tblStylePr>
  </w:style>
  <w:style w:type="table" w:styleId="-35">
    <w:name w:val="Colorful Grid Accent 3"/>
    <w:basedOn w:val="a3"/>
    <w:uiPriority w:val="73"/>
    <w:rsid w:val="0063202E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bCs/>
      </w:rPr>
      <w:tblPr/>
      <w:tcPr>
        <w:shd w:val="clear" w:color="auto" w:fill="DBDBDB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BDBDB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B7B7B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B7B7B" w:themeFill="accent3" w:themeFillShade="BF"/>
      </w:tc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-45">
    <w:name w:val="Colorful Grid Accent 4"/>
    <w:basedOn w:val="a3"/>
    <w:uiPriority w:val="73"/>
    <w:rsid w:val="0063202E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FF2CC" w:themeFill="accent4" w:themeFillTint="33"/>
    </w:tcPr>
    <w:tblStylePr w:type="firstRow">
      <w:rPr>
        <w:b/>
        <w:bCs/>
      </w:rPr>
      <w:tblPr/>
      <w:tcPr>
        <w:shd w:val="clear" w:color="auto" w:fill="FFE59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E59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shd w:val="clear" w:color="auto" w:fill="FFDF80" w:themeFill="accent4" w:themeFillTint="7F"/>
      </w:tcPr>
    </w:tblStylePr>
  </w:style>
  <w:style w:type="table" w:styleId="-55">
    <w:name w:val="Colorful Grid Accent 5"/>
    <w:basedOn w:val="a3"/>
    <w:uiPriority w:val="73"/>
    <w:rsid w:val="0063202E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</w:rPr>
      <w:tblPr/>
      <w:tcPr>
        <w:shd w:val="clear" w:color="auto" w:fill="BDD6EE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DD6EE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2E74B5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2E74B5" w:themeFill="accent5" w:themeFillShade="BF"/>
      </w:tcPr>
    </w:tblStylePr>
    <w:tblStylePr w:type="band1Vert">
      <w:tblPr/>
      <w:tcPr>
        <w:shd w:val="clear" w:color="auto" w:fill="ADCCEA" w:themeFill="accent5" w:themeFillTint="7F"/>
      </w:tcPr>
    </w:tblStylePr>
    <w:tblStylePr w:type="band1Horz">
      <w:tblPr/>
      <w:tcPr>
        <w:shd w:val="clear" w:color="auto" w:fill="ADCCEA" w:themeFill="accent5" w:themeFillTint="7F"/>
      </w:tcPr>
    </w:tblStylePr>
  </w:style>
  <w:style w:type="table" w:styleId="-65">
    <w:name w:val="Colorful Grid Accent 6"/>
    <w:basedOn w:val="a3"/>
    <w:uiPriority w:val="73"/>
    <w:rsid w:val="0063202E"/>
    <w:pPr>
      <w:spacing w:after="0" w:line="240" w:lineRule="auto"/>
    </w:pPr>
    <w:rPr>
      <w:rFonts w:eastAsiaTheme="minorEastAsia"/>
      <w:color w:val="000000" w:themeColor="text1"/>
      <w:lang w:val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2EFD9" w:themeFill="accent6" w:themeFillTint="33"/>
    </w:tcPr>
    <w:tblStylePr w:type="firstRow">
      <w:rPr>
        <w:b/>
        <w:bCs/>
      </w:rPr>
      <w:tblPr/>
      <w:tcPr>
        <w:shd w:val="clear" w:color="auto" w:fill="C5E0B3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5E0B3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538135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538135" w:themeFill="accent6" w:themeFillShade="BF"/>
      </w:tcPr>
    </w:tblStylePr>
    <w:tblStylePr w:type="band1Vert">
      <w:tblPr/>
      <w:tcPr>
        <w:shd w:val="clear" w:color="auto" w:fill="B7D8A0" w:themeFill="accent6" w:themeFillTint="7F"/>
      </w:tcPr>
    </w:tblStylePr>
    <w:tblStylePr w:type="band1Horz">
      <w:tblPr/>
      <w:tcPr>
        <w:shd w:val="clear" w:color="auto" w:fill="B7D8A0" w:themeFill="accent6" w:themeFillTint="7F"/>
      </w:tcPr>
    </w:tblStylePr>
  </w:style>
  <w:style w:type="paragraph" w:customStyle="1" w:styleId="TableParagraph">
    <w:name w:val="Table Paragraph"/>
    <w:basedOn w:val="a1"/>
    <w:uiPriority w:val="1"/>
    <w:qFormat/>
    <w:rsid w:val="00557F3D"/>
    <w:pPr>
      <w:widowControl w:val="0"/>
      <w:autoSpaceDE w:val="0"/>
      <w:autoSpaceDN w:val="0"/>
      <w:spacing w:after="0" w:line="240" w:lineRule="auto"/>
      <w:ind w:left="170" w:right="157"/>
      <w:jc w:val="both"/>
    </w:pPr>
    <w:rPr>
      <w:rFonts w:ascii="Times New Roman" w:eastAsia="Times New Roman" w:hAnsi="Times New Roman" w:cs="Times New Roman"/>
      <w:lang w:eastAsia="en-US"/>
    </w:rPr>
  </w:style>
  <w:style w:type="character" w:styleId="aff9">
    <w:name w:val="Hyperlink"/>
    <w:basedOn w:val="a2"/>
    <w:uiPriority w:val="99"/>
    <w:unhideWhenUsed/>
    <w:rsid w:val="00557F3D"/>
    <w:rPr>
      <w:color w:val="0563C1" w:themeColor="hyperlink"/>
      <w:u w:val="single"/>
    </w:rPr>
  </w:style>
  <w:style w:type="character" w:styleId="affa">
    <w:name w:val="Unresolved Mention"/>
    <w:basedOn w:val="a2"/>
    <w:uiPriority w:val="99"/>
    <w:semiHidden/>
    <w:unhideWhenUsed/>
    <w:rsid w:val="00530CF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3197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93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66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61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476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www.youtube.com/playlist?list=PLvtJKssE5NrjK5iSNfLHub3VQIRAUPAi3" TargetMode="External"/><Relationship Id="rId21" Type="http://schemas.openxmlformats.org/officeDocument/2006/relationships/hyperlink" Target="http://school-collection.edu.ru" TargetMode="External"/><Relationship Id="rId42" Type="http://schemas.openxmlformats.org/officeDocument/2006/relationships/hyperlink" Target="https://infourok.ru/biblioteka/type-55" TargetMode="External"/><Relationship Id="rId47" Type="http://schemas.openxmlformats.org/officeDocument/2006/relationships/hyperlink" Target="https://infourok.ru/biblioteka/type-55" TargetMode="External"/><Relationship Id="rId63" Type="http://schemas.openxmlformats.org/officeDocument/2006/relationships/hyperlink" Target="https://www.youtube.com/playlist?list=PLvtJKssE5NrjK5iSNfLHub3VQIRAUPAi3" TargetMode="External"/><Relationship Id="rId68" Type="http://schemas.openxmlformats.org/officeDocument/2006/relationships/hyperlink" Target="https://infourok.ru/biblioteka/type-55" TargetMode="External"/><Relationship Id="rId84" Type="http://schemas.openxmlformats.org/officeDocument/2006/relationships/theme" Target="theme/theme1.xml"/><Relationship Id="rId16" Type="http://schemas.openxmlformats.org/officeDocument/2006/relationships/hyperlink" Target="http://school-collection.edu.ru/" TargetMode="External"/><Relationship Id="rId11" Type="http://schemas.openxmlformats.org/officeDocument/2006/relationships/hyperlink" Target="https://infourok.ru/biblioteka/type-55" TargetMode="External"/><Relationship Id="rId32" Type="http://schemas.openxmlformats.org/officeDocument/2006/relationships/hyperlink" Target="https://www.youtube.com/playlist?list=PLvtJKssE5NrjK5iSNfLHub3VQIRAUPAi3" TargetMode="External"/><Relationship Id="rId37" Type="http://schemas.openxmlformats.org/officeDocument/2006/relationships/hyperlink" Target="http://school-collection.edu.ru/" TargetMode="External"/><Relationship Id="rId53" Type="http://schemas.openxmlformats.org/officeDocument/2006/relationships/hyperlink" Target="http://school-collection.edu.ru/" TargetMode="External"/><Relationship Id="rId58" Type="http://schemas.openxmlformats.org/officeDocument/2006/relationships/hyperlink" Target="https://www.youtube.com/playlist?list=PLvtJKssE5NrjK5iSNfLHub3VQIRAUPAi3" TargetMode="External"/><Relationship Id="rId74" Type="http://schemas.openxmlformats.org/officeDocument/2006/relationships/hyperlink" Target="http://school-collection.edu.ru/" TargetMode="External"/><Relationship Id="rId79" Type="http://schemas.openxmlformats.org/officeDocument/2006/relationships/hyperlink" Target="https://www.youtube.com/playlist?list=PLvtJKssE5NrjK5iSNfLHub3VQIRAUPAi3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s://www.youtube.com/playlist?list=PLvtJKssE5NrjK5iSNfLHub3VQIRAUPAi3" TargetMode="External"/><Relationship Id="rId82" Type="http://schemas.openxmlformats.org/officeDocument/2006/relationships/footer" Target="footer1.xml"/><Relationship Id="rId19" Type="http://schemas.openxmlformats.org/officeDocument/2006/relationships/hyperlink" Target="https://infourok.ru/biblioteka/type-55" TargetMode="External"/><Relationship Id="rId14" Type="http://schemas.openxmlformats.org/officeDocument/2006/relationships/hyperlink" Target="https://infourok.ru/biblioteka/type-55" TargetMode="External"/><Relationship Id="rId22" Type="http://schemas.openxmlformats.org/officeDocument/2006/relationships/hyperlink" Target="https://infourok.ru/biblioteka/type-55" TargetMode="External"/><Relationship Id="rId27" Type="http://schemas.openxmlformats.org/officeDocument/2006/relationships/hyperlink" Target="http://school-collection.edu.ru/" TargetMode="External"/><Relationship Id="rId30" Type="http://schemas.openxmlformats.org/officeDocument/2006/relationships/hyperlink" Target="http://school-collection.edu.ru/" TargetMode="External"/><Relationship Id="rId35" Type="http://schemas.openxmlformats.org/officeDocument/2006/relationships/hyperlink" Target="https://infourok.ru/biblioteka/type-55" TargetMode="External"/><Relationship Id="rId43" Type="http://schemas.openxmlformats.org/officeDocument/2006/relationships/hyperlink" Target="http://school-collection.edu.ru" TargetMode="External"/><Relationship Id="rId48" Type="http://schemas.openxmlformats.org/officeDocument/2006/relationships/hyperlink" Target="http://school-collection.edu.ru" TargetMode="External"/><Relationship Id="rId56" Type="http://schemas.openxmlformats.org/officeDocument/2006/relationships/hyperlink" Target="http://school-collection.edu.ru" TargetMode="External"/><Relationship Id="rId64" Type="http://schemas.openxmlformats.org/officeDocument/2006/relationships/hyperlink" Target="http://school-collection.edu.ru/" TargetMode="External"/><Relationship Id="rId69" Type="http://schemas.openxmlformats.org/officeDocument/2006/relationships/hyperlink" Target="https://www.youtube.com/playlist?list=PLvtJKssE5NrjK5iSNfLHub3VQIRAUPAi3" TargetMode="External"/><Relationship Id="rId77" Type="http://schemas.openxmlformats.org/officeDocument/2006/relationships/hyperlink" Target="https://infourok.ru/biblioteka/type-55" TargetMode="External"/><Relationship Id="rId8" Type="http://schemas.openxmlformats.org/officeDocument/2006/relationships/image" Target="media/image1.png"/><Relationship Id="rId51" Type="http://schemas.openxmlformats.org/officeDocument/2006/relationships/hyperlink" Target="http://school-collection.edu.ru" TargetMode="External"/><Relationship Id="rId72" Type="http://schemas.openxmlformats.org/officeDocument/2006/relationships/hyperlink" Target="https://www.youtube.com/playlist?list=PLvtJKssE5NrjK5iSNfLHub3VQIRAUPAi3" TargetMode="External"/><Relationship Id="rId80" Type="http://schemas.openxmlformats.org/officeDocument/2006/relationships/hyperlink" Target="http://school-collection.edu.ru/" TargetMode="External"/><Relationship Id="rId3" Type="http://schemas.openxmlformats.org/officeDocument/2006/relationships/styles" Target="styles.xml"/><Relationship Id="rId12" Type="http://schemas.openxmlformats.org/officeDocument/2006/relationships/hyperlink" Target="https://www.youtube.com/playlist?list=PLvtJKssE5NrjK5iSNfLHub3VQIRAUPAi3" TargetMode="External"/><Relationship Id="rId17" Type="http://schemas.openxmlformats.org/officeDocument/2006/relationships/hyperlink" Target="http://school-collection.edu.ru" TargetMode="External"/><Relationship Id="rId25" Type="http://schemas.openxmlformats.org/officeDocument/2006/relationships/hyperlink" Target="https://infourok.ru/biblioteka/type-55" TargetMode="External"/><Relationship Id="rId33" Type="http://schemas.openxmlformats.org/officeDocument/2006/relationships/hyperlink" Target="http://school-collection.edu.ru/" TargetMode="External"/><Relationship Id="rId38" Type="http://schemas.openxmlformats.org/officeDocument/2006/relationships/hyperlink" Target="http://school-collection.edu.ru" TargetMode="External"/><Relationship Id="rId46" Type="http://schemas.openxmlformats.org/officeDocument/2006/relationships/hyperlink" Target="https://www.youtube.com/playlist?list=PLvtJKssE5NrjK5iSNfLHub3VQIRAUPAi3" TargetMode="External"/><Relationship Id="rId59" Type="http://schemas.openxmlformats.org/officeDocument/2006/relationships/hyperlink" Target="https://infourok.ru/biblioteka/type-55" TargetMode="External"/><Relationship Id="rId67" Type="http://schemas.openxmlformats.org/officeDocument/2006/relationships/hyperlink" Target="https://www.youtube.com/playlist?list=PLvtJKssE5NrjK5iSNfLHub3VQIRAUPAi3" TargetMode="External"/><Relationship Id="rId20" Type="http://schemas.openxmlformats.org/officeDocument/2006/relationships/hyperlink" Target="https://www.youtube.com/playlist?list=PLvtJKssE5NrjK5iSNfLHub3VQIRAUPAi3" TargetMode="External"/><Relationship Id="rId41" Type="http://schemas.openxmlformats.org/officeDocument/2006/relationships/hyperlink" Target="http://school-collection.edu.ru/" TargetMode="External"/><Relationship Id="rId54" Type="http://schemas.openxmlformats.org/officeDocument/2006/relationships/hyperlink" Target="https://infourok.ru/biblioteka/type-55" TargetMode="External"/><Relationship Id="rId62" Type="http://schemas.openxmlformats.org/officeDocument/2006/relationships/hyperlink" Target="https://infourok.ru/biblioteka/type-55" TargetMode="External"/><Relationship Id="rId70" Type="http://schemas.openxmlformats.org/officeDocument/2006/relationships/hyperlink" Target="http://school-collection.edu.ru/" TargetMode="External"/><Relationship Id="rId75" Type="http://schemas.openxmlformats.org/officeDocument/2006/relationships/hyperlink" Target="http://school-collection.edu.ru" TargetMode="External"/><Relationship Id="rId83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www.youtube.com/playlist?list=PLvtJKssE5NrjK5iSNfLHub3VQIRAUPAi3" TargetMode="External"/><Relationship Id="rId23" Type="http://schemas.openxmlformats.org/officeDocument/2006/relationships/hyperlink" Target="http://school-collection.edu.ru/" TargetMode="External"/><Relationship Id="rId28" Type="http://schemas.openxmlformats.org/officeDocument/2006/relationships/hyperlink" Target="http://school-collection.edu.ru" TargetMode="External"/><Relationship Id="rId36" Type="http://schemas.openxmlformats.org/officeDocument/2006/relationships/hyperlink" Target="http://school-collection.edu.ru" TargetMode="External"/><Relationship Id="rId49" Type="http://schemas.openxmlformats.org/officeDocument/2006/relationships/hyperlink" Target="http://school-collection.edu.ru/" TargetMode="External"/><Relationship Id="rId57" Type="http://schemas.openxmlformats.org/officeDocument/2006/relationships/hyperlink" Target="http://school-collection.edu.ru/" TargetMode="External"/><Relationship Id="rId10" Type="http://schemas.openxmlformats.org/officeDocument/2006/relationships/hyperlink" Target="http://school-collection.edu.ru/catalog/?class%5b%5d=51&amp;subject%5b%5d=10" TargetMode="External"/><Relationship Id="rId31" Type="http://schemas.openxmlformats.org/officeDocument/2006/relationships/hyperlink" Target="https://infourok.ru/biblioteka/type-55" TargetMode="External"/><Relationship Id="rId44" Type="http://schemas.openxmlformats.org/officeDocument/2006/relationships/hyperlink" Target="http://school-collection.edu.ru/" TargetMode="External"/><Relationship Id="rId52" Type="http://schemas.openxmlformats.org/officeDocument/2006/relationships/hyperlink" Target="https://infourok.ru/biblioteka/type-55" TargetMode="External"/><Relationship Id="rId60" Type="http://schemas.openxmlformats.org/officeDocument/2006/relationships/hyperlink" Target="http://school-collection.edu.ru/" TargetMode="External"/><Relationship Id="rId65" Type="http://schemas.openxmlformats.org/officeDocument/2006/relationships/hyperlink" Target="http://school-collection.edu.ru" TargetMode="External"/><Relationship Id="rId73" Type="http://schemas.openxmlformats.org/officeDocument/2006/relationships/hyperlink" Target="https://infourok.ru/biblioteka/type-55" TargetMode="External"/><Relationship Id="rId78" Type="http://schemas.openxmlformats.org/officeDocument/2006/relationships/hyperlink" Target="https://www.youtube.com/playlist?list=PLvtJKssE5NrjK5iSNfLHub3VQIRAUPAi3" TargetMode="External"/><Relationship Id="rId81" Type="http://schemas.openxmlformats.org/officeDocument/2006/relationships/hyperlink" Target="http://school-collection.edu.ru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school-collection.edu.ru/" TargetMode="External"/><Relationship Id="rId13" Type="http://schemas.openxmlformats.org/officeDocument/2006/relationships/hyperlink" Target="http://school-collection.edu.ru" TargetMode="External"/><Relationship Id="rId18" Type="http://schemas.openxmlformats.org/officeDocument/2006/relationships/hyperlink" Target="http://school-collection.edu.ru/" TargetMode="External"/><Relationship Id="rId39" Type="http://schemas.openxmlformats.org/officeDocument/2006/relationships/hyperlink" Target="https://www.youtube.com/playlist?list=PLvtJKssE5NrjK5iSNfLHub3VQIRAUPAi3" TargetMode="External"/><Relationship Id="rId34" Type="http://schemas.openxmlformats.org/officeDocument/2006/relationships/hyperlink" Target="http://school-collection.edu.ru" TargetMode="External"/><Relationship Id="rId50" Type="http://schemas.openxmlformats.org/officeDocument/2006/relationships/hyperlink" Target="https://www.youtube.com/playlist?list=PLvtJKssE5NrjK5iSNfLHub3VQIRAUPAi3" TargetMode="External"/><Relationship Id="rId55" Type="http://schemas.openxmlformats.org/officeDocument/2006/relationships/hyperlink" Target="https://www.youtube.com/playlist?list=PLvtJKssE5NrjK5iSNfLHub3VQIRAUPAi3" TargetMode="External"/><Relationship Id="rId76" Type="http://schemas.openxmlformats.org/officeDocument/2006/relationships/hyperlink" Target="https://www.youtube.com/playlist?list=PLvtJKssE5NrjK5iSNfLHub3VQIRAUPAi3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school-collection.edu.ru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s://infourok.ru/biblioteka/type-55" TargetMode="External"/><Relationship Id="rId24" Type="http://schemas.openxmlformats.org/officeDocument/2006/relationships/hyperlink" Target="http://school-collection.edu.ru" TargetMode="External"/><Relationship Id="rId40" Type="http://schemas.openxmlformats.org/officeDocument/2006/relationships/hyperlink" Target="https://infourok.ru/biblioteka/type-55" TargetMode="External"/><Relationship Id="rId45" Type="http://schemas.openxmlformats.org/officeDocument/2006/relationships/hyperlink" Target="https://www.youtube.com/playlist?list=PLvtJKssE5NrjK5iSNfLHub3VQIRAUPAi3" TargetMode="External"/><Relationship Id="rId66" Type="http://schemas.openxmlformats.org/officeDocument/2006/relationships/hyperlink" Target="http://school-collection.edu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86C8FC8-D5FF-433B-B3A6-4AAFDB788D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8</Pages>
  <Words>2855</Words>
  <Characters>16278</Characters>
  <Application>Microsoft Office Word</Application>
  <DocSecurity>0</DocSecurity>
  <Lines>135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Айсылу Хафизова</dc:creator>
  <cp:keywords/>
  <dc:description/>
  <cp:lastModifiedBy>User</cp:lastModifiedBy>
  <cp:revision>10</cp:revision>
  <dcterms:created xsi:type="dcterms:W3CDTF">2022-09-14T07:26:00Z</dcterms:created>
  <dcterms:modified xsi:type="dcterms:W3CDTF">2022-09-29T09:26:00Z</dcterms:modified>
</cp:coreProperties>
</file>